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2.0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754414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730909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