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2819872" name="0c7692a0-f8d3-11ef-a63a-03db573074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441576" name="0c7692a0-f8d3-11ef-a63a-03db5730744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2416677" name="0fce4920-f8d3-11ef-a2c9-193337241a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323192" name="0fce4920-f8d3-11ef-a2c9-193337241a4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1215310" name="4d9b0e50-f8d3-11ef-af55-3f669b9ff7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643594" name="4d9b0e50-f8d3-11ef-af55-3f669b9ff7e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7681286" name="5b3e4450-f8d3-11ef-8a1f-a514a07bd7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518139" name="5b3e4450-f8d3-11ef-8a1f-a514a07bd7d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0224823" name="76c1e060-f8d3-11ef-a785-8b63332576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982804" name="76c1e060-f8d3-11ef-a785-8b633325764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1304577" name="7a5ae5a0-f8d3-11ef-b100-e9b4bbaed8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221390" name="7a5ae5a0-f8d3-11ef-b100-e9b4bbaed8e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9209312" name="a1b730e0-f8d3-11ef-a249-ad959ecb44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354651" name="a1b730e0-f8d3-11ef-a249-ad959ecb44c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2843174" name="a6f867e0-f8d3-11ef-8212-815e0ab69bd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329296" name="a6f867e0-f8d3-11ef-8212-815e0ab69bd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7533166" name="20113ad0-f8d4-11ef-9a37-253c80e0dc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091692" name="20113ad0-f8d4-11ef-9a37-253c80e0dc6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8770221" name="2d422700-f8d4-11ef-be14-5b3b4aea65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718649" name="2d422700-f8d4-11ef-be14-5b3b4aea65e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9754942" name="60519810-f8d4-11ef-b571-dfc82e72ff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685166" name="60519810-f8d4-11ef-b571-dfc82e72ff4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3839706" name="65fe1400-f8d4-11ef-ad82-4d165af59c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487822" name="65fe1400-f8d4-11ef-ad82-4d165af59ce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6949521" name="7e45e600-f8d4-11ef-97d6-275e93444b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602484" name="7e45e600-f8d4-11ef-97d6-275e93444b6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2902138" name="78ae51a0-f8d4-11ef-b224-2de85d086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23936" name="78ae51a0-f8d4-11ef-b224-2de85d08609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5545061" name="07f4c920-f8d5-11ef-9d9d-b929c8a1ec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32194" name="07f4c920-f8d5-11ef-9d9d-b929c8a1ec8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275597" name="0c23f3e0-f8d5-11ef-8732-fd22a02ba2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093730" name="0c23f3e0-f8d5-11ef-8732-fd22a02ba26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5955807" name="4921a940-f8d5-11ef-a26b-7d6d90bf64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775928" name="4921a940-f8d5-11ef-a26b-7d6d90bf64c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223166" name="4deaf120-f8d5-11ef-a9d9-fd92dfed57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054597" name="4deaf120-f8d5-11ef-a9d9-fd92dfed5729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1762403" name="7e430a60-f8d5-11ef-96e9-2f1fa5117d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232064" name="7e430a60-f8d5-11ef-96e9-2f1fa5117d2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058765" name="894e7e80-f8d5-11ef-8f89-a3cf77b225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362674" name="894e7e80-f8d5-11ef-8f89-a3cf77b2256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1512390" name="99443000-f8d5-11ef-805d-ed1bf95c9b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866768" name="99443000-f8d5-11ef-805d-ed1bf95c9be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0380237" name="9d211c10-f8d5-11ef-852e-c5165b2024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080964" name="9d211c10-f8d5-11ef-852e-c5165b202484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119323" name="bfe5ddd0-f8d5-11ef-9108-c510f46df8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163837" name="bfe5ddd0-f8d5-11ef-9108-c510f46df84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511177" name="c5479520-f8d5-11ef-8212-b5c6b38ea2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257823" name="c5479520-f8d5-11ef-8212-b5c6b38ea2c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4789930" name="d9785840-f8d5-11ef-a931-fd13f322518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277148" name="d9785840-f8d5-11ef-a931-fd13f322518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4344386" name="e6e36740-f8d5-11ef-9d9b-4f4353aa8d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8897041" name="e6e36740-f8d5-11ef-9d9b-4f4353aa8d19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4752255" name="f9115580-f8d5-11ef-a6e5-77081412f2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371574" name="f9115580-f8d5-11ef-a6e5-77081412f2c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0233620" name="02406880-f8d6-11ef-93ef-37b182a010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851203" name="02406880-f8d6-11ef-93ef-37b182a0102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6705822" name="3b4c9860-f8d6-11ef-96dc-8548e3549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038407" name="3b4c9860-f8d6-11ef-96dc-8548e3549d5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8387767" name="3f7cd490-f8d6-11ef-b609-0969c7985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663259" name="3f7cd490-f8d6-11ef-b609-0969c7985f7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4487124" name="5921eca0-f8d6-11ef-8f12-35eb87a872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733747" name="5921eca0-f8d6-11ef-8f12-35eb87a872e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9542752" name="5ca1eba0-f8d6-11ef-b662-a1632691ca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9056370" name="5ca1eba0-f8d6-11ef-b662-a1632691ca4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3095336" name="6ff1ebb0-f8d6-11ef-9cfd-2336450c80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390342" name="6ff1ebb0-f8d6-11ef-9cfd-2336450c80c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6749895" name="7c6d1c70-f8d6-11ef-a652-cdde072d37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413101" name="7c6d1c70-f8d6-11ef-a652-cdde072d37d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rot/braun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8479473" name="8a2fc7b0-f8de-11ef-9bb3-43bb7ecee1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4172134" name="8a2fc7b0-f8de-11ef-9bb3-43bb7ecee18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6039044" name="8ed9c7c0-f8de-11ef-9225-1feb35f7d7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585402" name="8ed9c7c0-f8de-11ef-9225-1feb35f7d799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8016001" name="8c6c8660-f8e0-11ef-80eb-a5e8b58119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483032" name="8c6c8660-f8e0-11ef-80eb-a5e8b581195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4134547" name="91b58590-f8e0-11ef-a1b2-f5da5fe8b5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5372201" name="91b58590-f8e0-11ef-a1b2-f5da5fe8b5b9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2208127" name="647310c0-f8e0-11ef-a6bb-e7f977aaad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7281259" name="647310c0-f8e0-11ef-a6bb-e7f977aaad7e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7165942" name="67ef8d50-f8e0-11ef-a58a-ad560691d9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120740" name="67ef8d50-f8e0-11ef-a58a-ad560691d956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6588499" name="cb2cac40-f8e0-11ef-ac6a-7f3a0cad4b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632452" name="cb2cac40-f8e0-11ef-ac6a-7f3a0cad4ba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7639034" name="d4459f30-f8e0-11ef-8b0f-053504647c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103821" name="d4459f30-f8e0-11ef-8b0f-053504647cda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0088250" name="4c532730-f8e2-11ef-8de8-cbbcb07151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175303" name="4c532730-f8e2-11ef-8de8-cbbcb0715169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1353105" name="537f3e40-f8e2-11ef-907c-01f53675a5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443122" name="537f3e40-f8e2-11ef-907c-01f53675a59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2467321" name="7003f6a0-f8e2-11ef-a195-455c21ed38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385952" name="7003f6a0-f8e2-11ef-a195-455c21ed380f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0887518" name="78ac4d70-f8e2-11ef-8d0b-dbd87e9037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605423" name="78ac4d70-f8e2-11ef-8d0b-dbd87e90373d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3097005" name="9e129510-f8e2-11ef-83fd-d5b86f5587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552235" name="9e129510-f8e2-11ef-83fd-d5b86f558778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5819856" name="a108a390-f8e2-11ef-9b1f-3bbe5318fe9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8032097" name="a108a390-f8e2-11ef-9b1f-3bbe5318fe95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9705921" name="b18adda0-f8e2-11ef-9e60-75bc563a5a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831750" name="b18adda0-f8e2-11ef-9e60-75bc563a5a40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0363621" name="b5c8d570-f8e2-11ef-bffc-b5b87674ad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555138" name="b5c8d570-f8e2-11ef-bffc-b5b87674adc9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1048186" name="d0e91bd0-f8e2-11ef-b2b1-e9117b1abc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247024" name="d0e91bd0-f8e2-11ef-b2b1-e9117b1abc27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0748560" name="d5993660-f8e2-11ef-bbf9-2d0786fa00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109414" name="d5993660-f8e2-11ef-bbf9-2d0786fa0042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6623404" name="e39eb0a0-f8e2-11ef-9709-bb5931666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882206" name="e39eb0a0-f8e2-11ef-9709-bb59316664d2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0609206" name="e73d5b30-f8e2-11ef-a0e7-3bf0c5aa03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7768017" name="e73d5b30-f8e2-11ef-a0e7-3bf0c5aa0317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8987792" name="08b59fc0-f8e3-11ef-b67f-03ac8bb447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716826" name="08b59fc0-f8e3-11ef-b67f-03ac8bb447c4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555345" name="0ec80970-f8e3-11ef-80c1-678bbc6c81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246899" name="0ec80970-f8e3-11ef-80c1-678bbc6c81d7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3397933" name="66b07640-f8e3-11ef-ad0f-495bc405ea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3883608" name="66b07640-f8e3-11ef-ad0f-495bc405ea91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11703" name="69c97610-f8e3-11ef-b79f-e9f5746fc9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404801" name="69c97610-f8e3-11ef-b79f-e9f5746fc956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7865458" name="80a61f50-f8e3-11ef-8399-1339fb689d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192919" name="80a61f50-f8e3-11ef-8399-1339fb689dee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2323957" name="85836460-f8e3-11ef-ba3d-c5e0de21a7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3653808" name="85836460-f8e3-11ef-ba3d-c5e0de21a742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9492198" name="985a63e0-f8e3-11ef-9f62-3b767719ae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743856" name="985a63e0-f8e3-11ef-9f62-3b767719aea4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486357" name="9f647400-f8e3-11ef-9852-dd88c28062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262160" name="9f647400-f8e3-11ef-9852-dd88c28062b7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4977398" name="13ab9aa0-f8e4-11ef-bfe8-07123cd9a9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653887" name="13ab9aa0-f8e4-11ef-bfe8-07123cd9a946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7674752" name="16cd4d00-f8e4-11ef-aedc-9febd9e3a8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152708" name="16cd4d00-f8e4-11ef-aedc-9febd9e3a883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2770413" name="2edad520-f8e4-11ef-8d13-519bbc5db8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346795" name="2edad520-f8e4-11ef-8d13-519bbc5db8ea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294908" name="31b23810-f8e4-11ef-8cbd-af17885cae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633498" name="31b23810-f8e4-11ef-8cbd-af17885caecd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2649475" name="43ee3010-f8e4-11ef-abd9-4b8fbbf161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674899" name="43ee3010-f8e4-11ef-abd9-4b8fbbf161b6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6402901" name="4661ef30-f8e4-11ef-bd11-d9fc4bb298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535563" name="4661ef30-f8e4-11ef-bd11-d9fc4bb29858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Klinkerplatten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1025804" name="14343620-f8e5-11ef-a881-8506eef8e1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148886" name="14343620-f8e5-11ef-a881-8506eef8e115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967578" name="16cd7ea0-f8e5-11ef-b9fe-f728fd089b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966544" name="16cd7ea0-f8e5-11ef-b9fe-f728fd089b74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5246033" name="334e1850-f8e5-11ef-a970-b95926013b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778239" name="334e1850-f8e5-11ef-a970-b95926013baa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8334079" name="37650020-f8e5-11ef-8346-1786ab93a7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850526" name="37650020-f8e5-11ef-8346-1786ab93a794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3831420" name="43ed0220-f8e5-11ef-b376-45a7ef86af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549196" name="43ed0220-f8e5-11ef-b376-45a7ef86afc0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3535200" name="4915f630-f8e5-11ef-8ea5-b9fbae98bf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1152513" name="4915f630-f8e5-11ef-8ea5-b9fbae98bfa0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1649964" name="5ba64fc0-f8e5-11ef-b2d5-6bf20864e7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222809" name="5ba64fc0-f8e5-11ef-b2d5-6bf20864e755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9213413" name="60a28e80-f8e5-11ef-a8d5-83a118eb9b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399057" name="60a28e80-f8e5-11ef-a8d5-83a118eb9b0b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5900585" name="6cedc2b0-f8f2-11ef-bef2-45f88ee67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286702" name="6cedc2b0-f8f2-11ef-bef2-45f88ee67af0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701568" name="6f0be7c0-f8f2-11ef-bda9-bdc2155339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7394770" name="6f0be7c0-f8f2-11ef-bda9-bdc2155339b9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1815601" name="529a9ae0-f8f3-11ef-bdc6-0d866ba41a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603810" name="529a9ae0-f8f3-11ef-bdc6-0d866ba41af3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7229843" name="68aacc60-f8f3-11ef-9495-39bd10f019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934574" name="68aacc60-f8f3-11ef-9495-39bd10f0197f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652977" name="7d68b450-f8f3-11ef-8c84-019cab9487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945962" name="7d68b450-f8f3-11ef-8c84-019cab9487d9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5218351" name="862aada0-f8f3-11ef-90f0-d5cdb25e15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825415" name="862aada0-f8f3-11ef-90f0-d5cdb25e1565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6684943" name="973132e0-f8f3-11ef-af26-75dfc008e4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842242" name="973132e0-f8f3-11ef-af26-75dfc008e457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6301304" name="9b221c20-f8f3-11ef-a8e2-97a04a7870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13180" name="9b221c20-f8f3-11ef-a8e2-97a04a787012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9133924" name="06f513f0-f8f7-11ef-a349-9914c74027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1328054" name="06f513f0-f8f7-11ef-a349-9914c74027ac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252964" name="0bc057a0-f8f7-11ef-82a0-330bf9c39e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6356986" name="0bc057a0-f8f7-11ef-82a0-330bf9c39e1c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1660487" name="2827c400-f8f7-11ef-9236-6172ff69e7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6113485" name="2827c400-f8f7-11ef-9236-6172ff69e7d1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4985122" name="2e6f6e80-f8f7-11ef-9969-4fab57776a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516348" name="2e6f6e80-f8f7-11ef-9969-4fab57776aeb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6430468" name="3d84d220-f8f7-11ef-a3cd-d1da3131d4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108115" name="3d84d220-f8f7-11ef-a3cd-d1da3131d438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7655511" name="40e56240-f8f7-11ef-a4f1-7df81a6a0a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8415904" name="40e56240-f8f7-11ef-a4f1-7df81a6a0a2f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1316332" name="093a8530-f8f9-11ef-801f-07b3533638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179202" name="093a8530-f8f9-11ef-801f-07b353363859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2596739" name="0f727840-f8f9-11ef-b5a2-4920f18f87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411559" name="0f727840-f8f9-11ef-b5a2-4920f18f8790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9808390" name="255b99c0-f8f9-11ef-85b2-c95bfc2d6c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125388" name="255b99c0-f8f9-11ef-85b2-c95bfc2d6cb1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827330" name="28df6950-f8f9-11ef-b63d-ef5e993471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186569" name="28df6950-f8f9-11ef-b63d-ef5e9934713a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G29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888099" name="391d4760-f8f9-11ef-870a-4bdef0db0c6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001352" name="391d4760-f8f9-11ef-870a-4bdef0db0c6c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196975" name="3fe14dd0-f8f9-11ef-bf8d-b3be5e4081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858547" name="3fe14dd0-f8f9-11ef-bf8d-b3be5e408180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3687952" name="7a79bba0-f8fc-11ef-974f-c341fe0bb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532086" name="7a79bba0-f8fc-11ef-974f-c341fe0bbbb9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8456355" name="7e6b8f40-f8fc-11ef-94a3-17ef21ce9f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726686" name="7e6b8f40-f8fc-11ef-94a3-17ef21ce9f6a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8049956" name="c38e76d0-f8fe-11ef-b8ef-a935197422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9124848" name="c38e76d0-f8fe-11ef-b8ef-a935197422b4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2531611" name="c73e3860-f8fe-11ef-8aa9-9f13d5c967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558221" name="c73e3860-f8fe-11ef-8aa9-9f13d5c9676f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3136120" name="5f62bcb0-f8ff-11ef-9f06-6db14d9a8c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429616" name="5f62bcb0-f8ff-11ef-9f06-6db14d9a8cfd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4075064" name="664e9670-f8ff-11ef-8ab2-47efa69087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745123" name="664e9670-f8ff-11ef-8ab2-47efa690879b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9178102" name="74b7b480-f8ff-11ef-a96c-9b2bf939f9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632696" name="74b7b480-f8ff-11ef-a96c-9b2bf939f969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3789023" name="7afffb40-f8ff-11ef-aecf-4b5e6813ef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378590" name="7afffb40-f8ff-11ef-aecf-4b5e6813ef0a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7559306" name="95a1c2d0-f8ff-11ef-8a00-5bb1b22ac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782498" name="95a1c2d0-f8ff-11ef-8a00-5bb1b22ac1b4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2664320" name="9c47e100-f8ff-11ef-8d35-b510455552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614260" name="9c47e100-f8ff-11ef-8d35-b510455552dc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9380534" name="bde0f400-f8ff-11ef-9a88-2fa0abb621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111876" name="bde0f400-f8ff-11ef-9a88-2fa0abb6210f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3385076" name="c4a4ac50-f8ff-11ef-bdbe-af2537047b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861256" name="c4a4ac50-f8ff-11ef-bdbe-af2537047b03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5777858" name="d3a835a0-f8ff-11ef-8eac-b9f10b7d04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763839" name="d3a835a0-f8ff-11ef-8eac-b9f10b7d046d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9980288" name="d8e9bac0-f8ff-11ef-be0c-d12cdde26c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231433" name="d8e9bac0-f8ff-11ef-be0c-d12cdde26cea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554000" name="e8e33cd0-f8ff-11ef-b554-870f0e2b8e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8437" name="e8e33cd0-f8ff-11ef-b554-870f0e2b8e05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0732919" name="ec18c550-f8ff-11ef-b237-27926e60b6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521576" name="ec18c550-f8ff-11ef-b237-27926e60b610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2880654" name="087fe390-f900-11ef-a9b3-13da3b578d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286020" name="087fe390-f900-11ef-a9b3-13da3b578d8e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7286651" name="0d2b1c20-f900-11ef-b82a-bd7384ec36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9951732" name="0d2b1c20-f900-11ef-b82a-bd7384ec3699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0510916" name="75aa3560-f900-11ef-b8df-fb489231a9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603667" name="75aa3560-f900-11ef-b8df-fb489231a9b8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9192932" name="79868530-f900-11ef-9dd2-eda87495d7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956883" name="79868530-f900-11ef-9dd2-eda87495d7c5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8522125" name="8671dce0-f900-11ef-ab0e-bdb79a3984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965496" name="8671dce0-f900-11ef-ab0e-bdb79a3984ca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8580921" name="96acadb0-f900-11ef-956a-c3f2d02f1f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9978399" name="96acadb0-f900-11ef-956a-c3f2d02f1f38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1156194" name="c87e6ea0-f900-11ef-bc95-6d5c17fda1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600244" name="c87e6ea0-f900-11ef-bc95-6d5c17fda107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7197274" name="cde99bd0-f900-11ef-a902-79a34e1620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677210" name="cde99bd0-f900-11ef-a902-79a34e1620e3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6700370" name="e8d19420-f900-11ef-84e1-3baa0661ec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7834220" name="e8d19420-f900-11ef-84e1-3baa0661ec5a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4440513" name="ee6a39f0-f900-11ef-86dc-2d25ba8ae1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129872" name="ee6a39f0-f900-11ef-86dc-2d25ba8ae1df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Deckenplatten inkl Kleber und Verputz</w:t>
            </w:r>
          </w:p>
          <w:p>
            <w:pPr>
              <w:spacing w:before="0" w:after="0"/>
            </w:pPr>
            <w:r>
              <w:t>Wohnzimmer-DG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0177166" name="fe8b1a20-f900-11ef-8eae-35f39f0c54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311765" name="fe8b1a20-f900-11ef-8eae-35f39f0c5418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4394717" name="06f0e9b0-f901-11ef-9df6-0f8f54c925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170440" name="06f0e9b0-f901-11ef-9df6-0f8f54c925dc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4849952" name="7b264e50-f907-11ef-9a3c-4180f5b133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377402" name="7b264e50-f907-11ef-9a3c-4180f5b13354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8849566" name="e6e97990-f908-11ef-b0b2-6723acd94e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874598" name="e6e97990-f908-11ef-b0b2-6723acd94e77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3577276" name="02bf2d40-f909-11ef-8de0-3955146714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546477" name="02bf2d40-f909-11ef-8de0-395514671473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5929615" name="084caf80-f909-11ef-b287-65179f5580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8676704" name="084caf80-f909-11ef-b287-65179f55808b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5200303" name="1890f630-f909-11ef-8c32-c93e1a12a2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665736" name="1890f630-f909-11ef-8c32-c93e1a12a2b9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5906076" name="1c978a50-f909-11ef-95a5-49f5fa67ee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9066971" name="1c978a50-f909-11ef-95a5-49f5fa67eed8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1150580" name="94a80da0-f90c-11ef-a888-f5cc4a96e0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031774" name="94a80da0-f90c-11ef-a888-f5cc4a96e031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8426869" name="9964f970-f90c-11ef-b058-0bf1428107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1865697" name="9964f970-f90c-11ef-b058-0bf142810705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3363301" name="d86cafa0-f90c-11ef-b85a-b99ee87a50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761092" name="d86cafa0-f90c-11ef-b85a-b99ee87a5004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4805003" name="db9566e0-f90c-11ef-84fb-ff45381273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565249" name="db9566e0-f90c-11ef-84fb-ff45381273f8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1203215" name="ebdf52e0-f90c-11ef-b77a-d32d468411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344565" name="ebdf52e0-f90c-11ef-b77a-d32d4684119c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096888" name="efbd2950-f90c-11ef-9886-3ba7e8e5f6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6116" name="efbd2950-f90c-11ef-9886-3ba7e8e5f68f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59998" name="ffc132b0-f90c-11ef-8729-8941f97226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280358" name="ffc132b0-f90c-11ef-8729-8941f9722651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4304379" name="06412b40-f90d-11ef-9561-13e52948ad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321159" name="06412b40-f90d-11ef-9561-13e52948adef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0655479" name="c0d377b0-f90d-11ef-8377-5fadb4b2ac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1604007" name="c0d377b0-f90d-11ef-8377-5fadb4b2acf3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9210336" name="c40a5fc0-f90d-11ef-8f93-290fc451d4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510714" name="c40a5fc0-f90d-11ef-8f93-290fc451d4cb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1377125" name="f88fcf00-f90d-11ef-84d7-e1cf3d5168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301939" name="f88fcf00-f90d-11ef-84d7-e1cf3d51689a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5213182" name="008a0b80-f90e-11ef-81ac-d7adccff5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967667" name="008a0b80-f90e-11ef-81ac-d7adccff5211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7986922" name="0e7cc110-f90e-11ef-be11-f70b00a57f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524372" name="0e7cc110-f90e-11ef-be11-f70b00a57f7d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0608666" name="13fb2820-f90e-11ef-a841-3f15174bbc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648560" name="13fb2820-f90e-11ef-a841-3f15174bbcc9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2017591" name="223212a0-f90e-11ef-8b4c-173d4ab5ed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564469" name="223212a0-f90e-11ef-8b4c-173d4ab5ed37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5243370" name="25989630-f90e-11ef-b1ca-5bf3933db0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148391" name="25989630-f90e-11ef-b1ca-5bf3933db05b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0917560" name="120be5d0-f90f-11ef-95b1-4f627de4e2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950918" name="120be5d0-f90f-11ef-95b1-4f627de4e2fe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0417395" name="17206780-f90f-11ef-98df-c92e277e8d0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1784524" name="17206780-f90f-11ef-98df-c92e277e8d0f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329606" name="2c2347b0-f90f-11ef-98f7-29aefb88c9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619398" name="2c2347b0-f90f-11ef-98f7-29aefb88c917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5401875" name="2f790260-f90f-11ef-932f-6991327258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292127" name="2f790260-f90f-11ef-932f-699132725825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977408" name="3abe7240-f90f-11ef-bae4-0fee8f9016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785392" name="3abe7240-f90f-11ef-bae4-0fee8f90166e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6315547" name="42c224a0-f90f-11ef-b8c9-79f86850e6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826030" name="42c224a0-f90f-11ef-b8c9-79f86850e6bf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3277108" name="95b641f0-f90f-11ef-9a30-f934ed2982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318468" name="95b641f0-f90f-11ef-9a30-f934ed2982d5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6744596" name="991e4c20-f90f-11ef-807c-a5c8070343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932782" name="991e4c20-f90f-11ef-807c-a5c807034333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6536054" name="b1e38b80-f90f-11ef-bf6c-114507e3b7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92304" name="b1e38b80-f90f-11ef-bf6c-114507e3b77e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9306019" name="b7f4e3c0-f90f-11ef-9de3-9d64bae9d7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0658226" name="b7f4e3c0-f90f-11ef-9de3-9d64bae9d7f3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Schlafzimmer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5888851" name="d6407970-f90f-11ef-9c5a-25d5a955fb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4664731" name="d6407970-f90f-11ef-9c5a-25d5a955fb76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5675271" name="dcc09910-f90f-11ef-ad5d-dbb706623d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812358" name="dcc09910-f90f-11ef-ad5d-dbb706623d39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Treppe zu Terrasse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4151456" name="d2486ed0-f910-11ef-a202-43fa563c79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613327" name="d2486ed0-f910-11ef-a202-43fa563c7966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9103422" name="34d3f100-f911-11ef-8731-5138fedbb3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5702635" name="34d3f100-f911-11ef-8731-5138fedbb313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0650731" name="17503230-f9a0-11ef-8ccc-f3f55625e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664064" name="17503230-f9a0-11ef-8ccc-f3f55625e104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6617543" name="1a26aac0-f9a0-11ef-9989-39d81b3c25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901358" name="1a26aac0-f9a0-11ef-9989-39d81b3c25c3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7341971" name="569cb990-f9a0-11ef-bc87-e1802910b4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8124605" name="569cb990-f9a0-11ef-bc87-e1802910b472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8650243" name="5aca84c0-f9a0-11ef-a9d6-df3ede790b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9836711" name="5aca84c0-f9a0-11ef-a9d6-df3ede790b4c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5093876" name="6aa470e0-f9a0-11ef-9052-3bfbd752b9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324914" name="6aa470e0-f9a0-11ef-9052-3bfbd752b9b6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0725301" name="6d9d8ca0-f9a0-11ef-9e74-59e15bffaf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187595" name="6d9d8ca0-f9a0-11ef-9e74-59e15bffaf98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5554362" name="7d964b60-f9a0-11ef-92c4-93cb850913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513303" name="7d964b60-f9a0-11ef-92c4-93cb8509134d.jp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1501608" name="81657bd0-f9a0-11ef-9f19-5123d75069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629103" name="81657bd0-f9a0-11ef-9f19-5123d750696d.jpg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3438295" name="936f4040-f9a0-11ef-bfbc-15b8ace9b0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654457" name="936f4040-f9a0-11ef-bfbc-15b8ace9b071.jpg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5188720" name="95f91f70-f9a0-11ef-903d-dda99fa393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324442" name="95f91f70-f9a0-11ef-903d-dda99fa3930b.jpg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04527" name="a265d140-f9a0-11ef-8145-255f3aeda5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061795" name="a265d140-f9a0-11ef-8145-255f3aeda5de.jpg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5878472" name="a5f7f8b0-f9a0-11ef-8c85-e5733504e5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014405" name="a5f7f8b0-f9a0-11ef-8c85-e5733504e59d.jpg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4822960" name="b2595fe0-f9a0-11ef-9a8d-c5468bed47b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840553" name="b2595fe0-f9a0-11ef-9a8d-c5468bed47b2.jpg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8136987" name="b7303c50-f9a0-11ef-9ba7-715146ed38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034801" name="b7303c50-f9a0-11ef-9ba7-715146ed3860.jpg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6424032" name="d970b2e0-f9a0-11ef-b92b-73a08bc3b4a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503696" name="d970b2e0-f9a0-11ef-b92b-73a08bc3b4a3.jpg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5025182" name="dc2b3f00-f9a0-11ef-9acb-291c43fc524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5371813" name="dc2b3f00-f9a0-11ef-9acb-291c43fc5246.jpg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2539790" name="e9cbdcf0-f9a0-11ef-9497-a3054a150a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431005" name="e9cbdcf0-f9a0-11ef-9497-a3054a150a79.jpg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2957850" name="efe8cdf0-f9a0-11ef-a632-596ea80d98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8175683" name="efe8cdf0-f9a0-11ef-a632-596ea80d9897.jpg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126347" name="fa652170-f9a0-11ef-96f8-77e316517c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316985" name="fa652170-f9a0-11ef-96f8-77e316517ccc.jpg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9206343" name="fe5dabd0-f9a0-11ef-879c-41d079d0a3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42278" name="fe5dabd0-f9a0-11ef-879c-41d079d0a305.jpg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6119985" name="3a26ffe0-f9a1-11ef-9c55-1d7b3addb3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081981" name="3a26ffe0-f9a1-11ef-9c55-1d7b3addb37e.jpg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9224532" name="3ecb81b0-f9a1-11ef-babc-bd67f16d9c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9033179" name="3ecb81b0-f9a1-11ef-babc-bd67f16d9ccd.jpg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0817857" name="54c82b30-f9a1-11ef-b35c-2def3b177d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170336" name="54c82b30-f9a1-11ef-b35c-2def3b177dc4.jpg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8342788" name="594a57f0-f9a1-11ef-9bfa-1bea3b981d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441112" name="594a57f0-f9a1-11ef-9bfa-1bea3b981d2e.jpg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4232395" name="64fce180-f9a1-11ef-a33d-bbdaaadd61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023930" name="64fce180-f9a1-11ef-a33d-bbdaaadd61c6.jpg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879154" name="687e8e30-f9a1-11ef-b4f3-cfc1005eb0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3743837" name="687e8e30-f9a1-11ef-b4f3-cfc1005eb0fc.jpg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7765958" name="89fee910-f9a1-11ef-9519-359c9da80c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343924" name="89fee910-f9a1-11ef-9519-359c9da80c05.jpg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0068853" name="90b35f20-f9a1-11ef-866e-d3f9ee600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370502" name="90b35f20-f9a1-11ef-866e-d3f9ee600769.jpg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1257023" name="760884f0-f9a3-11ef-950c-cb7b999e1b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98607" name="760884f0-f9a3-11ef-950c-cb7b999e1bf8.jpg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004574" name="79843e30-f9a3-11ef-bd72-2b61df5f3a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295754" name="79843e30-f9a3-11ef-bd72-2b61df5f3a72.jpg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0616366" name="9fe2ef90-f9a3-11ef-af82-27bdacbc0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797709" name="9fe2ef90-f9a3-11ef-af82-27bdacbc0cfa.jpg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0467934" name="b59c9ca0-f9a3-11ef-8f5e-43bdbe92d6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736691" name="b59c9ca0-f9a3-11ef-8f5e-43bdbe92d67b.jpg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5562213" name="cc451680-f9a3-11ef-b2b6-4bfbf86832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725888" name="cc451680-f9a3-11ef-b2b6-4bfbf86832cb.jpg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8352965" name="d0df3810-f9a3-11ef-93b6-1ffd61f757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08346" name="d0df3810-f9a3-11ef-93b6-1ffd61f75769.jpg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2131618" name="dc722bb0-f9a3-11ef-be37-d57e7fd8d1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159341" name="dc722bb0-f9a3-11ef-be37-d57e7fd8d1a5.jpg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2863845" name="e5a117a0-f9a3-11ef-97de-c34972bfb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214" name="e5a117a0-f9a3-11ef-97de-c34972bfb57c.jpg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Bodenbelag (alt)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7027651" name="2715af20-f9a4-11ef-abe6-1d8f99f272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45723" name="2715af20-f9a4-11ef-abe6-1d8f99f2725f.jpg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2285141" name="50ec9750-f9a4-11ef-91fc-25d740ab4a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352097" name="50ec9750-f9a4-11ef-91fc-25d740ab4a65.jpg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1321497" name="9c58c1f0-f9a4-11ef-9623-7178ad1ec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030078" name="9c58c1f0-f9a4-11ef-9623-7178ad1ecdc7.jpg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2996177" name="a30807e0-f9a4-11ef-90b8-fd8f814c20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5524479" name="a30807e0-f9a4-11ef-90b8-fd8f814c205c.jpg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2927829" name="ad0b5ad0-f9a4-11ef-9693-bd93bb0696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001659" name="ad0b5ad0-f9a4-11ef-9693-bd93bb0696f6.jpg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5661823" name="b9eb8ef0-f9a4-11ef-95c6-d792d3a883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869260" name="b9eb8ef0-f9a4-11ef-95c6-d792d3a883a7.jpg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Bodenbelag (alt)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8283422" name="c8a16d70-f9a4-11ef-8adb-8502d81db0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927256" name="c8a16d70-f9a4-11ef-8adb-8502d81db088.jpg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7765964" name="d1a551c0-f9a4-11ef-afd2-39092d3797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452105" name="d1a551c0-f9a4-11ef-afd2-39092d379723.jpg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5021893" name="f0b48590-f9a4-11ef-9f8c-bd7823355a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911106" name="f0b48590-f9a4-11ef-9f8c-bd7823355aa1.jpg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1582069" name="f3fcf9d0-f9a4-11ef-b8a1-31e007dd875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316899" name="f3fcf9d0-f9a4-11ef-b8a1-31e007dd8756.jpg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7396112" name="279dae60-f9a5-11ef-9bc8-a9fa994116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942329" name="279dae60-f9a5-11ef-9bc8-a9fa994116f8.jpg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0680866" name="29eb6ef0-f9a5-11ef-b440-35e6af34ac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499624" name="29eb6ef0-f9a5-11ef-b440-35e6af34ac3e.jpg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6943923" name="364f9540-f9a5-11ef-a17d-a91461458d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219100" name="364f9540-f9a5-11ef-a17d-a91461458d8d.jpg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7481900" name="39c90490-f9a5-11ef-a424-2b0d1cf000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2243238" name="39c90490-f9a5-11ef-a424-2b0d1cf000a6.jpg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Bodenbelag (alt)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6205661" name="4b2b6570-f9a5-11ef-9c02-7bb7fc40d5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362380" name="4b2b6570-f9a5-11ef-9c02-7bb7fc40d5b8.jpg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8587008" name="4f093be0-f9a5-11ef-9600-2d385e8b87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154018" name="4f093be0-f9a5-11ef-9600-2d385e8b873a.jpg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3053677" name="874b16e0-f9a5-11ef-9c0c-b3a26b05ec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469184" name="874b16e0-f9a5-11ef-9c0c-b3a26b05ecfa.jpg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4805275" name="8bee1210-f9a5-11ef-a594-b159382af1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264882" name="8bee1210-f9a5-11ef-a594-b159382af1a5.jpg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2755397" name="994e2490-f9a5-11ef-8fb7-f7bd5ae142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584485" name="994e2490-f9a5-11ef-8fb7-f7bd5ae14276.jpg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1020469" name="a1b99970-f9a5-11ef-8c54-2bcf3052e0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6215096" name="a1b99970-f9a5-11ef-8c54-2bcf3052e004.jpg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Bodenbelag (alt)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1354807" name="dbd7e020-f9a6-11ef-916f-a711460a21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102639" name="dbd7e020-f9a6-11ef-916f-a711460a2159.jpg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1494778" name="e12217d0-f9a6-11ef-b2a2-4f7c4eece9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8298235" name="e12217d0-f9a6-11ef-b2a2-4f7c4eece931.jpg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1664669" name="f9a59340-f9a6-11ef-b66b-9b0c714b829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997569" name="f9a59340-f9a6-11ef-b66b-9b0c714b829b.jpg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2863475" name="000e5a50-f9a7-11ef-b388-4f1073c2b0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142051" name="000e5a50-f9a7-11ef-b388-4f1073c2b07d.jpg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1298949" name="12bdfbb0-f9a7-11ef-b199-cb4e7dbf3d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8165301" name="12bdfbb0-f9a7-11ef-b199-cb4e7dbf3d5a.jpg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7331972" name="191e1030-f9a7-11ef-87b1-6ffa6b5ba9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5677649" name="191e1030-f9a7-11ef-87b1-6ffa6b5ba91d.jpg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9545736" name="faa6ebc0-f9a8-11ef-85d2-67c88cc0ee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327176" name="faa6ebc0-f9a8-11ef-85d2-67c88cc0ee43.jpg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8081294" name="fcfaede0-f9a8-11ef-850c-172fa6dd1a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43385" name="fcfaede0-f9a8-11ef-850c-172fa6dd1a7e.jpg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0311612" name="11240fe0-f9a9-11ef-b624-0f8224c28f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256421" name="11240fe0-f9a9-11ef-b624-0f8224c28ff0.jpg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8603060" name="137ea1b0-f9a9-11ef-aaf7-3540fb8e7d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213149" name="137ea1b0-f9a9-11ef-aaf7-3540fb8e7d06.jpg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6759743" name="18ded260-f9a9-11ef-bc57-ad64a9198a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728716" name="18ded260-f9a9-11ef-bc57-ad64a9198a35.jpg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21787" name="1dd8ee40-f9a9-11ef-8071-9d656d6fa7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100487" name="1dd8ee40-f9a9-11ef-8071-9d656d6fa7bf.jpg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3573492" name="2b7d5cc0-f9a9-11ef-bda8-0f92e86b1b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575775" name="2b7d5cc0-f9a9-11ef-bda8-0f92e86b1b77.jpg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7765515" name="33909f80-f9a9-11ef-8dd7-1fec2ad9a7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855586" name="33909f80-f9a9-11ef-8dd7-1fec2ad9a7d8.jpg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braun (hart)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1916362" name="54775270-f9a9-11ef-91e4-05680dc88f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657225" name="54775270-f9a9-11ef-91e4-05680dc88f61.jpg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2519506" name="6a7a3d80-f9a9-11ef-982b-01a045dac8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712790" name="6a7a3d80-f9a9-11ef-982b-01a045dac807.jpg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7910327" name="8e2c6c80-f9a9-11ef-91fe-fd0b845a8a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302092" name="8e2c6c80-f9a9-11ef-91fe-fd0b845a8a3f.jpg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0320456" name="913a96e0-f9a9-11ef-a15a-ed5e8e8c01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20254" name="913a96e0-f9a9-11ef-a15a-ed5e8e8c014e.jpg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1314757" name="9fc71b70-f9a9-11ef-8152-4da21d648b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136485" name="9fc71b70-f9a9-11ef-8152-4da21d648b78.jpg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0131213" name="a32a6ab0-f9a9-11ef-8305-3b02d8bb56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0483303" name="a32a6ab0-f9a9-11ef-8305-3b02d8bb560a.jpg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3566787" name="adfe2d00-f9a9-11ef-8d7b-d30e80a80b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8808221" name="adfe2d00-f9a9-11ef-8d7b-d30e80a80be2.jpg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5673390" name="b30bf7f0-f9a9-11ef-b612-3b03476b60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091560" name="b30bf7f0-f9a9-11ef-b612-3b03476b60e2.jpg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9210268" name="c6523400-f9a9-11ef-8ad6-4b48b12065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812591" name="c6523400-f9a9-11ef-8ad6-4b48b120652c.jpg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1931590" name="ca1640e0-f9a9-11ef-b7ed-df1d706dfd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883545" name="ca1640e0-f9a9-11ef-b7ed-df1d706dfd75.jpg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5856964" name="01962b70-f9aa-11ef-b7e2-e324e5aaef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596241" name="01962b70-f9aa-11ef-b7e2-e324e5aaef2f.jpg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6294209" name="045d61c0-f9aa-11ef-b1b8-87b19ebdc7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849713" name="045d61c0-f9aa-11ef-b1b8-87b19ebdc79d.jpg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2285646" name="0e395690-f9aa-11ef-afcf-47ac47b12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831265" name="0e395690-f9aa-11ef-afcf-47ac47b12fb8.jpg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0261948" name="11d12350-f9aa-11ef-9b87-d1f199165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833152" name="11d12350-f9aa-11ef-9b87-d1f199165692.jpg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7621018" name="11dea5f0-f9ac-11ef-972b-735f1aed90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382509" name="11dea5f0-f9ac-11ef-972b-735f1aed909e.jpg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1566856" name="16b7a540-f9ac-11ef-b5ee-df2a9c85a2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052037" name="16b7a540-f9ac-11ef-b5ee-df2a9c85a2a8.jpg"/>
                          <pic:cNvPicPr/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9152300" name="2a0e3500-f9ac-11ef-b652-f5ca70e93a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7360223" name="2a0e3500-f9ac-11ef-b652-f5ca70e93a1f.jpg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2140878" name="2ca114e0-f9ac-11ef-8ca0-11711d679c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40205" name="2ca114e0-f9ac-11ef-8ca0-11711d679c5b.jpg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4186265" name="38de0420-f9ac-11ef-b99a-49d9054f3c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552707" name="38de0420-f9ac-11ef-b99a-49d9054f3cb6.jpg"/>
                          <pic:cNvPicPr/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5625164" name="3d1b1190-f9ac-11ef-8172-ed97c17fa50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686505" name="3d1b1190-f9ac-11ef-8172-ed97c17fa502.jpg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0851227" name="828fd7c0-f9b0-11ef-a284-87b0fab3ffd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036791" name="828fd7c0-f9b0-11ef-a284-87b0fab3ffd6.jpg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1442365" name="84f56610-f9b0-11ef-afa7-4f81cdfba73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3941994" name="84f56610-f9b0-11ef-afa7-4f81cdfba735.jpg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0129731" name="9e1e4940-f9b0-11ef-afdb-294fdc2141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042030" name="9e1e4940-f9b0-11ef-afdb-294fdc214162.jpg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9164503" name="a0bd5e20-f9b0-11ef-b48f-5b22dc7e58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322428" name="a0bd5e20-f9b0-11ef-b48f-5b22dc7e5807.jpg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E4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3973837" name="bb6937d0-f9b0-11ef-b113-876b2edcc8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037216" name="bb6937d0-f9b0-11ef-b113-876b2edcc830.jpg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7225710" name="c47b4cf0-f9b0-11ef-85ab-5fb45e58e2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21820" name="c47b4cf0-f9b0-11ef-85ab-5fb45e58e216.jpg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4642063" name="c3d5dcd0-f9be-11ef-a750-affe35e321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6178450" name="c3d5dcd0-f9be-11ef-a750-affe35e321b4.jpg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2783286" name="cfb765a0-f9be-11ef-b7e8-9b62f84486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404663" name="cfb765a0-f9be-11ef-b7e8-9b62f844869a.jpg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0620684" name="fcaf3ce0-f9be-11ef-916c-cf172b6244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975485" name="fcaf3ce0-f9be-11ef-916c-cf172b62440e.jpg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1087269" name="ffe98050-f9be-11ef-a70f-fd607df914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2912609" name="ffe98050-f9be-11ef-a70f-fd607df914ef.jpg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99653" name="46eb4bf0-f9bf-11ef-87b1-555c0da896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48542" name="46eb4bf0-f9bf-11ef-87b1-555c0da896fb.jpg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6198775" name="4fefcc80-f9bf-11ef-b624-4d91fc0ccd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820463" name="4fefcc80-f9bf-11ef-b624-4d91fc0ccde9.jpg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6506351" name="5c750f60-f9bf-11ef-98bb-856116baf2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511321" name="5c750f60-f9bf-11ef-98bb-856116baf2cd.jpg"/>
                          <pic:cNvPicPr/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5351243" name="60e031b0-f9bf-11ef-942c-cf649914f3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69777" name="60e031b0-f9bf-11ef-942c-cf649914f3b0.jpg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Cushion-Vinyl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rot/braun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7969312" name="a46384f0-f9bf-11ef-83e6-754c548da7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949771" name="a46384f0-f9bf-11ef-83e6-754c548da745.jpg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7976683" name="aae13390-f9bf-11ef-a10e-8be9ae40f5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812751" name="aae13390-f9bf-11ef-a10e-8be9ae40f5b3.jpg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654434" name="bed6c270-f9bf-11ef-8ae8-2d8ba014dc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823467" name="bed6c270-f9bf-11ef-8ae8-2d8ba014dc79.jpg"/>
                          <pic:cNvPicPr/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6712873" name="c5372510-f9bf-11ef-b018-41eb8e352b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52319" name="c5372510-f9bf-11ef-b018-41eb8e352b51.jpg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2414026" name="fd970f60-f9bf-11ef-ace4-3571e301f0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984795" name="fd970f60-f9bf-11ef-ace4-3571e301f0da.jpg"/>
                          <pic:cNvPicPr/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2386020" name="0374ad70-f9c0-11ef-9432-bbc9a946c7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161761" name="0374ad70-f9c0-11ef-9432-bbc9a946c755.jpg"/>
                          <pic:cNvPicPr/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Küche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5376034" name="20af9670-f9c0-11ef-82a0-4d8db7293a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992209" name="20af9670-f9c0-11ef-82a0-4d8db7293af4.jpg"/>
                          <pic:cNvPicPr/>
                        </pic:nvPicPr>
                        <pic:blipFill>
                          <a:blip r:embed="rId2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6723370" name="2416b640-f9c0-11ef-8508-19b2a8bf3d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678679" name="2416b640-f9c0-11ef-8508-19b2a8bf3d2f.jpg"/>
                          <pic:cNvPicPr/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3500386" name="3e0ef760-f9c0-11ef-968e-b3e9cf2abb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117788" name="3e0ef760-f9c0-11ef-968e-b3e9cf2abbb3.jpg"/>
                          <pic:cNvPicPr/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1546488" name="541eb3b0-f9c0-11ef-ba46-7b1ff9be4f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297156" name="541eb3b0-f9c0-11ef-ba46-7b1ff9be4fed.jpg"/>
                          <pic:cNvPicPr/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7218814" name="7650ab50-f9c0-11ef-a3b9-3722b3310b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8474710" name="7650ab50-f9c0-11ef-a3b9-3722b3310bb9.jpg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457820" name="7c27e0c0-f9c0-11ef-b730-e771ecd209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3918207" name="7c27e0c0-f9c0-11ef-b730-e771ecd209fd.jpg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6344409" name="8db45ee0-f9c0-11ef-b305-d7de17a9c0e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490853" name="8db45ee0-f9c0-11ef-b305-d7de17a9c0e9.jpg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7404347" name="92525100-f9c0-11ef-b024-9f0a57fe21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521332" name="92525100-f9c0-11ef-b024-9f0a57fe219d.jpg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Bodenbelag</w:t>
            </w:r>
          </w:p>
          <w:p>
            <w:pPr>
              <w:spacing w:before="0" w:after="0"/>
            </w:pPr>
            <w:r>
              <w:t>braun (alt)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5106327" name="a2c0dc00-f9c0-11ef-adf9-cb72ca225f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058669" name="a2c0dc00-f9c0-11ef-adf9-cb72ca225fc5.jpg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4664815" name="b843e8b0-f9c0-11ef-b43b-37471ddf9d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951831" name="b843e8b0-f9c0-11ef-b43b-37471ddf9d68.jpg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3445776" name="eb8f0330-f9c0-11ef-aa18-e5f3d1c3e6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344470" name="eb8f0330-f9c0-11ef-aa18-e5f3d1c3e65f.jpg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1085576" name="f21cb760-f9c0-11ef-87c5-cffd83db79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1862854" name="f21cb760-f9c0-11ef-87c5-cffd83db796a.jpg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6680416" name="fdab3e30-f9c0-11ef-9603-bfcb924ac5d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009653" name="fdab3e30-f9c0-11ef-9603-bfcb924ac5d8.jpg"/>
                          <pic:cNvPicPr/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8131316" name="03a739b0-f9c1-11ef-a046-39100f0608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670651" name="03a739b0-f9c1-11ef-a046-39100f06087f.jpg"/>
                          <pic:cNvPicPr/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Bodenbelag (neu)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4329499" name="1c5cc1a0-f9c1-11ef-9abe-2be8c4acf84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6202009" name="1c5cc1a0-f9c1-11ef-9abe-2be8c4acf84a.jpg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3496377" name="2985be90-f9c1-11ef-a6ce-8992cf24115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3226" name="2985be90-f9c1-11ef-a6ce-8992cf24115f.jpg"/>
                          <pic:cNvPicPr/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3806110" name="4e31b6e0-f9c1-11ef-ae92-ab4e48a826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054836" name="4e31b6e0-f9c1-11ef-ae92-ab4e48a826b1.jpg"/>
                          <pic:cNvPicPr/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9808286" name="51e41080-f9c1-11ef-88d5-f5e6123b52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257725" name="51e41080-f9c1-11ef-88d5-f5e6123b5287.jpg"/>
                          <pic:cNvPicPr/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E2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6595328" name="6263b280-f9c1-11ef-b8be-6de3f77729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728869" name="6263b280-f9c1-11ef-b8be-6de3f77729f3.jpg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4399082" name="68a4a640-f9c1-11ef-ab7f-8b6243792d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776170" name="68a4a640-f9c1-11ef-ab7f-8b6243792d0c.jpg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0555176" name="f0a60a00-f9cd-11ef-9ce2-c974ddde5f3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5562142" name="f0a60a00-f9cd-11ef-9ce2-c974ddde5f3f.jpg"/>
                          <pic:cNvPicPr/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5447620" name="f6dd87e0-f9cd-11ef-bb99-05aac4e8fe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28973" name="f6dd87e0-f9cd-11ef-bb99-05aac4e8fe8f.jpg"/>
                          <pic:cNvPicPr/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Küchenrückwand</w:t>
            </w:r>
          </w:p>
          <w:p>
            <w:pPr>
              <w:spacing w:before="0" w:after="0"/>
            </w:pPr>
            <w:r>
              <w:t>braun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9538680" name="0838bcd0-f9ce-11ef-92b4-07bae38481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190647" name="0838bcd0-f9ce-11ef-92b4-07bae3848167.jpg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7028281" name="0fc45900-f9ce-11ef-a9c1-997c31aa25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14151" name="0fc45900-f9ce-11ef-a9c1-997c31aa25b7.jpg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Bidenbelag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weiss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8384679" name="211aabf0-f9ce-11ef-a7f7-1f036e822a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4868110" name="211aabf0-f9ce-11ef-a7f7-1f036e822aab.jpg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9566812" name="497f6680-f9ce-11ef-82dd-9baf877ee5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112659" name="497f6680-f9ce-11ef-82dd-9baf877ee588.jpg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5065645" name="5960a5a0-f9ce-11ef-a8b5-253adb2fc4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023320" name="5960a5a0-f9ce-11ef-a8b5-253adb2fc42c.jpg"/>
                          <pic:cNvPicPr/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5975432" name="5d86a8a0-f9ce-11ef-8db9-f38a8d8dbe1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585569" name="5d86a8a0-f9ce-11ef-8db9-f38a8d8dbe12.jpg"/>
                          <pic:cNvPicPr/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0990679" name="9dd18d30-f9ce-11ef-899b-77ac153dd6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7025609" name="9dd18d30-f9ce-11ef-899b-77ac153dd607.jpg"/>
                          <pic:cNvPicPr/>
                        </pic:nvPicPr>
                        <pic:blipFill>
                          <a:blip r:embed="rId3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9166401" name="a0a82cd0-f9ce-11ef-99dd-712bf5420d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895153" name="a0a82cd0-f9ce-11ef-99dd-712bf5420d86.jpg"/>
                          <pic:cNvPicPr/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1013370" name="b2db4b30-f9ce-11ef-9b63-1305082a31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899740" name="b2db4b30-f9ce-11ef-9b63-1305082a31d2.jpg"/>
                          <pic:cNvPicPr/>
                        </pic:nvPicPr>
                        <pic:blipFill>
                          <a:blip r:embed="rId3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586041" name="b6430740-f9ce-11ef-9e6f-0b25807996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473069" name="b6430740-f9ce-11ef-9e6f-0b2580799666.jpg"/>
                          <pic:cNvPicPr/>
                        </pic:nvPicPr>
                        <pic:blipFill>
                          <a:blip r:embed="rId3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8353348" name="c4ab3af0-f9ce-11ef-a5d2-e169624b5a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641535" name="c4ab3af0-f9ce-11ef-a5d2-e169624b5a6f.jpg"/>
                          <pic:cNvPicPr/>
                        </pic:nvPicPr>
                        <pic:blipFill>
                          <a:blip r:embed="rId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6879598" name="c874c610-f9ce-11ef-ab26-9386420b88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507587" name="c874c610-f9ce-11ef-ab26-9386420b88f4.jpg"/>
                          <pic:cNvPicPr/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Bad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0025262" name="dea3ca30-f9ce-11ef-a4b8-9dd30f98ab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520927" name="dea3ca30-f9ce-11ef-a4b8-9dd30f98abd2.jpg"/>
                          <pic:cNvPicPr/>
                        </pic:nvPicPr>
                        <pic:blipFill>
                          <a:blip r:embed="rId3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3566064" name="e379bc40-f9ce-11ef-aac5-05ac2a8e87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788862" name="e379bc40-f9ce-11ef-aac5-05ac2a8e8791.jpg"/>
                          <pic:cNvPicPr/>
                        </pic:nvPicPr>
                        <pic:blipFill>
                          <a:blip r:embed="rId3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8536717" name="20400df0-f9cf-11ef-b720-e39d92d338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714059" name="20400df0-f9cf-11ef-b720-e39d92d33831.jpg"/>
                          <pic:cNvPicPr/>
                        </pic:nvPicPr>
                        <pic:blipFill>
                          <a:blip r:embed="rId3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6063297" name="25744ca0-f9cf-11ef-a20a-93f24fb1b4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677440" name="25744ca0-f9cf-11ef-a20a-93f24fb1b4b6.jpg"/>
                          <pic:cNvPicPr/>
                        </pic:nvPicPr>
                        <pic:blipFill>
                          <a:blip r:embed="rId3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867720" name="5336c6e0-f9cf-11ef-a5c3-578ff5d4c4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917831" name="5336c6e0-f9cf-11ef-a5c3-578ff5d4c477.jpg"/>
                          <pic:cNvPicPr/>
                        </pic:nvPicPr>
                        <pic:blipFill>
                          <a:blip r:embed="rId3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6845653" name="59fcf030-f9cf-11ef-b11c-39d4f1743d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825374" name="59fcf030-f9cf-11ef-b11c-39d4f1743d55.jpg"/>
                          <pic:cNvPicPr/>
                        </pic:nvPicPr>
                        <pic:blipFill>
                          <a:blip r:embed="rId3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4609188" name="7b4683a0-f9cf-11ef-b33d-c157aaa3bf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000944" name="7b4683a0-f9cf-11ef-b33d-c157aaa3bf0e.jpg"/>
                          <pic:cNvPicPr/>
                        </pic:nvPicPr>
                        <pic:blipFill>
                          <a:blip r:embed="rId3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8841016" name="7ecdae90-f9cf-11ef-b671-776d0acfe0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253720" name="7ecdae90-f9cf-11ef-b671-776d0acfe02b.jpg"/>
                          <pic:cNvPicPr/>
                        </pic:nvPicPr>
                        <pic:blipFill>
                          <a:blip r:embed="rId3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1324091" name="94818f40-f9cf-11ef-85b5-779e56d676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417542" name="94818f40-f9cf-11ef-85b5-779e56d6766d.jpg"/>
                          <pic:cNvPicPr/>
                        </pic:nvPicPr>
                        <pic:blipFill>
                          <a:blip r:embed="rId3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6676815" name="984b1a60-f9cf-11ef-aa94-712bbca1000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991731" name="984b1a60-f9cf-11ef-aa94-712bbca1000c.jpg"/>
                          <pic:cNvPicPr/>
                        </pic:nvPicPr>
                        <pic:blipFill>
                          <a:blip r:embed="rId3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2479116" name="a9850bb0-f9cf-11ef-90ea-655c7f6e82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029787" name="a9850bb0-f9cf-11ef-90ea-655c7f6e827a.jpg"/>
                          <pic:cNvPicPr/>
                        </pic:nvPicPr>
                        <pic:blipFill>
                          <a:blip r:embed="rId3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4283190" name="af83ed60-f9cf-11ef-9cdb-6337d596ee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794613" name="af83ed60-f9cf-11ef-9cdb-6337d596eefa.jpg"/>
                          <pic:cNvPicPr/>
                        </pic:nvPicPr>
                        <pic:blipFill>
                          <a:blip r:embed="rId3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Wohnzimmer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8443307" name="b982d380-f9cf-11ef-9cdd-c17c60bf40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8423127" name="b982d380-f9cf-11ef-9cdd-c17c60bf40a6.jpg"/>
                          <pic:cNvPicPr/>
                        </pic:nvPicPr>
                        <pic:blipFill>
                          <a:blip r:embed="rId3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2187209" name="c1390220-f9cf-11ef-88e5-c12e20c093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197373" name="c1390220-f9cf-11ef-88e5-c12e20c093f0.jpg"/>
                          <pic:cNvPicPr/>
                        </pic:nvPicPr>
                        <pic:blipFill>
                          <a:blip r:embed="rId3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Bodenbelag 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beige (weich)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5486233" name="d4320890-f9cf-11ef-a764-27add6e6a6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9902118" name="d4320890-f9cf-11ef-a764-27add6e6a6de.jpg"/>
                          <pic:cNvPicPr/>
                        </pic:nvPicPr>
                        <pic:blipFill>
                          <a:blip r:embed="rId3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0632766" name="e57325d0-f9cf-11ef-94db-5dd7da6309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799228" name="e57325d0-f9cf-11ef-94db-5dd7da6309fd.jpg"/>
                          <pic:cNvPicPr/>
                        </pic:nvPicPr>
                        <pic:blipFill>
                          <a:blip r:embed="rId3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0700590" name="33071270-f9d0-11ef-8b88-73c1124d53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929918" name="33071270-f9d0-11ef-8b88-73c1124d536a.jpg"/>
                          <pic:cNvPicPr/>
                        </pic:nvPicPr>
                        <pic:blipFill>
                          <a:blip r:embed="rId3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2016624" name="3ca7abf0-f9d0-11ef-a85a-2b05e8b154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600468" name="3ca7abf0-f9d0-11ef-a85a-2b05e8b154b1.jpg"/>
                          <pic:cNvPicPr/>
                        </pic:nvPicPr>
                        <pic:blipFill>
                          <a:blip r:embed="rId3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Zimmer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2111667" name="55066150-f9d0-11ef-9acf-6b6bf5b982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093328" name="55066150-f9d0-11ef-9acf-6b6bf5b9827b.jpg"/>
                          <pic:cNvPicPr/>
                        </pic:nvPicPr>
                        <pic:blipFill>
                          <a:blip r:embed="rId3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4389558" name="591559e0-f9d0-11ef-8b5e-5feb3da0b2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628875" name="591559e0-f9d0-11ef-8b5e-5feb3da0b2ed.jpg"/>
                          <pic:cNvPicPr/>
                        </pic:nvPicPr>
                        <pic:blipFill>
                          <a:blip r:embed="rId3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Gipsplatte mit Spachtelmasse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8461324" name="62c538d0-f9d4-11ef-89e7-cb65f4eb0f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599050" name="62c538d0-f9d4-11ef-89e7-cb65f4eb0f5b.jpg"/>
                          <pic:cNvPicPr/>
                        </pic:nvPicPr>
                        <pic:blipFill>
                          <a:blip r:embed="rId3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1737074" name="6a3b5130-f9d4-11ef-8aa7-a5825bdd67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3875947" name="6a3b5130-f9d4-11ef-8aa7-a5825bdd6751.jpg"/>
                          <pic:cNvPicPr/>
                        </pic:nvPicPr>
                        <pic:blipFill>
                          <a:blip r:embed="rId3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DG-UG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grün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597010" name="9b89d860-f9d4-11ef-9c3c-01f9b3e0e41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387399" name="9b89d860-f9d4-11ef-9c3c-01f9b3e0e41d.jpg"/>
                          <pic:cNvPicPr/>
                        </pic:nvPicPr>
                        <pic:blipFill>
                          <a:blip r:embed="rId3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4141350" name="9f09fe70-f9d4-11ef-ad1d-4dbea9e27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237178" name="9f09fe70-f9d4-11ef-ad1d-4dbea9e27348.jpg"/>
                          <pic:cNvPicPr/>
                        </pic:nvPicPr>
                        <pic:blipFill>
                          <a:blip r:embed="rId3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DG-UG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Sockelplatte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17169535" name="06a854a0-f9d5-11ef-b4bc-03533bdadc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394900" name="06a854a0-f9d5-11ef-b4bc-03533bdadc49.jpg"/>
                          <pic:cNvPicPr/>
                        </pic:nvPicPr>
                        <pic:blipFill>
                          <a:blip r:embed="rId3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8932032" name="1646e570-f9d5-11ef-952f-011cf03a07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890385" name="1646e570-f9d5-11ef-952f-011cf03a0794.jpg"/>
                          <pic:cNvPicPr/>
                        </pic:nvPicPr>
                        <pic:blipFill>
                          <a:blip r:embed="rId3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Waschküche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6799491" name="2a20e090-f9d6-11ef-a149-9fe774ab84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129376" name="2a20e090-f9d6-11ef-a149-9fe774ab84f2.jpg"/>
                          <pic:cNvPicPr/>
                        </pic:nvPicPr>
                        <pic:blipFill>
                          <a:blip r:embed="rId3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8469622" name="330b4970-f9d6-11ef-8c5d-871ec1517a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5484" name="330b4970-f9d6-11ef-8c5d-871ec1517a9e.jpg"/>
                          <pic:cNvPicPr/>
                        </pic:nvPicPr>
                        <pic:blipFill>
                          <a:blip r:embed="rId3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Waschküche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5210611" name="9aabc280-f9d6-11ef-936d-b5c4fcaeca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318399" name="9aabc280-f9d6-11ef-936d-b5c4fcaeca08.jpg"/>
                          <pic:cNvPicPr/>
                        </pic:nvPicPr>
                        <pic:blipFill>
                          <a:blip r:embed="rId3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6713420" name="9f95b1c0-f9d6-11ef-b6cd-536ca1bb67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569069" name="9f95b1c0-f9d6-11ef-b6cd-536ca1bb67a0.jpg"/>
                          <pic:cNvPicPr/>
                        </pic:nvPicPr>
                        <pic:blipFill>
                          <a:blip r:embed="rId3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Keller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Rohrummentelung</w:t>
            </w:r>
          </w:p>
          <w:p>
            <w:pPr>
              <w:spacing w:before="0" w:after="0"/>
            </w:pPr>
            <w:r>
              <w:t>Wasserleitungen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5204129" name="c2b2a5a0-f9d6-11ef-82b2-7b1d3ff89a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517083" name="c2b2a5a0-f9d6-11ef-82b2-7b1d3ff89a01.jpg"/>
                          <pic:cNvPicPr/>
                        </pic:nvPicPr>
                        <pic:blipFill>
                          <a:blip r:embed="rId3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5324595" name="c6bc1ff0-f9d6-11ef-9a6d-5fbbebbd271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847933" name="c6bc1ff0-f9d6-11ef-9a6d-5fbbebbd2719.jpg"/>
                          <pic:cNvPicPr/>
                        </pic:nvPicPr>
                        <pic:blipFill>
                          <a:blip r:embed="rId3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G31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Treppenhaus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>weiss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3169222" name="57b6fe30-f9d7-11ef-98ab-f96d4de7d3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085752" name="57b6fe30-f9d7-11ef-98ab-f96d4de7d348.jpg"/>
                          <pic:cNvPicPr/>
                        </pic:nvPicPr>
                        <pic:blipFill>
                          <a:blip r:embed="rId3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73876555" name="5cfa7f20-f9d7-11ef-93ea-d5f3ae630b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783679" name="5cfa7f20-f9d7-11ef-93ea-d5f3ae630b6b.jpg"/>
                          <pic:cNvPicPr/>
                        </pic:nvPicPr>
                        <pic:blipFill>
                          <a:blip r:embed="rId3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Sockelpitt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1.OG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orange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2.OG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orange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 27</w:t>
            </w:r>
          </w:p>
          <w:p>
            <w:pPr>
              <w:spacing w:before="0" w:after="0"/>
            </w:pPr>
            <w:r>
              <w:t>3.OG</w:t>
            </w:r>
          </w:p>
          <w:p>
            <w:pPr>
              <w:spacing w:before="0" w:after="0"/>
            </w:pPr>
            <w:r>
              <w:t>Fassade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Fassadenputz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>orange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ABZ 2.0</w:t>
          </w:r>
        </w:p>
        <w:p>
          <w:pPr>
            <w:spacing w:before="0" w:after="0"/>
          </w:pPr>
          <w:r>
            <w:t>198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media/document_image_rId200.jpeg" Type="http://schemas.openxmlformats.org/officeDocument/2006/relationships/image" Id="rId200"/>
    <Relationship Target="media/document_image_rId201.jpeg" Type="http://schemas.openxmlformats.org/officeDocument/2006/relationships/image" Id="rId201"/>
    <Relationship Target="media/document_image_rId202.jpeg" Type="http://schemas.openxmlformats.org/officeDocument/2006/relationships/image" Id="rId202"/>
    <Relationship Target="media/document_image_rId203.jpeg" Type="http://schemas.openxmlformats.org/officeDocument/2006/relationships/image" Id="rId203"/>
    <Relationship Target="media/document_image_rId204.jpeg" Type="http://schemas.openxmlformats.org/officeDocument/2006/relationships/image" Id="rId204"/>
    <Relationship Target="media/document_image_rId205.jpeg" Type="http://schemas.openxmlformats.org/officeDocument/2006/relationships/image" Id="rId205"/>
    <Relationship Target="media/document_image_rId206.jpeg" Type="http://schemas.openxmlformats.org/officeDocument/2006/relationships/image" Id="rId206"/>
    <Relationship Target="media/document_image_rId207.jpeg" Type="http://schemas.openxmlformats.org/officeDocument/2006/relationships/image" Id="rId207"/>
    <Relationship Target="media/document_image_rId208.jpeg" Type="http://schemas.openxmlformats.org/officeDocument/2006/relationships/image" Id="rId208"/>
    <Relationship Target="media/document_image_rId209.jpeg" Type="http://schemas.openxmlformats.org/officeDocument/2006/relationships/image" Id="rId209"/>
    <Relationship Target="media/document_image_rId210.jpeg" Type="http://schemas.openxmlformats.org/officeDocument/2006/relationships/image" Id="rId210"/>
    <Relationship Target="media/document_image_rId211.jpeg" Type="http://schemas.openxmlformats.org/officeDocument/2006/relationships/image" Id="rId211"/>
    <Relationship Target="media/document_image_rId212.jpeg" Type="http://schemas.openxmlformats.org/officeDocument/2006/relationships/image" Id="rId212"/>
    <Relationship Target="media/document_image_rId213.jpeg" Type="http://schemas.openxmlformats.org/officeDocument/2006/relationships/image" Id="rId213"/>
    <Relationship Target="media/document_image_rId214.jpeg" Type="http://schemas.openxmlformats.org/officeDocument/2006/relationships/image" Id="rId214"/>
    <Relationship Target="media/document_image_rId215.jpeg" Type="http://schemas.openxmlformats.org/officeDocument/2006/relationships/image" Id="rId215"/>
    <Relationship Target="media/document_image_rId216.jpeg" Type="http://schemas.openxmlformats.org/officeDocument/2006/relationships/image" Id="rId216"/>
    <Relationship Target="media/document_image_rId217.jpeg" Type="http://schemas.openxmlformats.org/officeDocument/2006/relationships/image" Id="rId217"/>
    <Relationship Target="media/document_image_rId218.jpeg" Type="http://schemas.openxmlformats.org/officeDocument/2006/relationships/image" Id="rId218"/>
    <Relationship Target="media/document_image_rId219.jpeg" Type="http://schemas.openxmlformats.org/officeDocument/2006/relationships/image" Id="rId219"/>
    <Relationship Target="media/document_image_rId220.jpeg" Type="http://schemas.openxmlformats.org/officeDocument/2006/relationships/image" Id="rId220"/>
    <Relationship Target="media/document_image_rId221.jpeg" Type="http://schemas.openxmlformats.org/officeDocument/2006/relationships/image" Id="rId221"/>
    <Relationship Target="media/document_image_rId222.jpeg" Type="http://schemas.openxmlformats.org/officeDocument/2006/relationships/image" Id="rId222"/>
    <Relationship Target="media/document_image_rId223.jpeg" Type="http://schemas.openxmlformats.org/officeDocument/2006/relationships/image" Id="rId223"/>
    <Relationship Target="media/document_image_rId224.jpeg" Type="http://schemas.openxmlformats.org/officeDocument/2006/relationships/image" Id="rId224"/>
    <Relationship Target="media/document_image_rId225.jpeg" Type="http://schemas.openxmlformats.org/officeDocument/2006/relationships/image" Id="rId225"/>
    <Relationship Target="media/document_image_rId226.jpeg" Type="http://schemas.openxmlformats.org/officeDocument/2006/relationships/image" Id="rId226"/>
    <Relationship Target="media/document_image_rId227.jpeg" Type="http://schemas.openxmlformats.org/officeDocument/2006/relationships/image" Id="rId227"/>
    <Relationship Target="media/document_image_rId228.jpeg" Type="http://schemas.openxmlformats.org/officeDocument/2006/relationships/image" Id="rId228"/>
    <Relationship Target="media/document_image_rId229.jpeg" Type="http://schemas.openxmlformats.org/officeDocument/2006/relationships/image" Id="rId229"/>
    <Relationship Target="media/document_image_rId230.jpeg" Type="http://schemas.openxmlformats.org/officeDocument/2006/relationships/image" Id="rId230"/>
    <Relationship Target="media/document_image_rId231.jpeg" Type="http://schemas.openxmlformats.org/officeDocument/2006/relationships/image" Id="rId231"/>
    <Relationship Target="media/document_image_rId232.jpeg" Type="http://schemas.openxmlformats.org/officeDocument/2006/relationships/image" Id="rId232"/>
    <Relationship Target="media/document_image_rId233.jpeg" Type="http://schemas.openxmlformats.org/officeDocument/2006/relationships/image" Id="rId233"/>
    <Relationship Target="media/document_image_rId234.jpeg" Type="http://schemas.openxmlformats.org/officeDocument/2006/relationships/image" Id="rId234"/>
    <Relationship Target="media/document_image_rId235.jpeg" Type="http://schemas.openxmlformats.org/officeDocument/2006/relationships/image" Id="rId235"/>
    <Relationship Target="media/document_image_rId236.jpeg" Type="http://schemas.openxmlformats.org/officeDocument/2006/relationships/image" Id="rId236"/>
    <Relationship Target="media/document_image_rId237.jpeg" Type="http://schemas.openxmlformats.org/officeDocument/2006/relationships/image" Id="rId237"/>
    <Relationship Target="media/document_image_rId238.jpeg" Type="http://schemas.openxmlformats.org/officeDocument/2006/relationships/image" Id="rId238"/>
    <Relationship Target="media/document_image_rId239.jpeg" Type="http://schemas.openxmlformats.org/officeDocument/2006/relationships/image" Id="rId239"/>
    <Relationship Target="media/document_image_rId240.jpeg" Type="http://schemas.openxmlformats.org/officeDocument/2006/relationships/image" Id="rId240"/>
    <Relationship Target="media/document_image_rId241.jpeg" Type="http://schemas.openxmlformats.org/officeDocument/2006/relationships/image" Id="rId241"/>
    <Relationship Target="media/document_image_rId242.jpeg" Type="http://schemas.openxmlformats.org/officeDocument/2006/relationships/image" Id="rId242"/>
    <Relationship Target="media/document_image_rId243.jpeg" Type="http://schemas.openxmlformats.org/officeDocument/2006/relationships/image" Id="rId243"/>
    <Relationship Target="media/document_image_rId244.jpeg" Type="http://schemas.openxmlformats.org/officeDocument/2006/relationships/image" Id="rId244"/>
    <Relationship Target="media/document_image_rId245.jpeg" Type="http://schemas.openxmlformats.org/officeDocument/2006/relationships/image" Id="rId245"/>
    <Relationship Target="media/document_image_rId246.jpeg" Type="http://schemas.openxmlformats.org/officeDocument/2006/relationships/image" Id="rId246"/>
    <Relationship Target="media/document_image_rId247.jpeg" Type="http://schemas.openxmlformats.org/officeDocument/2006/relationships/image" Id="rId247"/>
    <Relationship Target="media/document_image_rId248.jpeg" Type="http://schemas.openxmlformats.org/officeDocument/2006/relationships/image" Id="rId248"/>
    <Relationship Target="media/document_image_rId249.jpeg" Type="http://schemas.openxmlformats.org/officeDocument/2006/relationships/image" Id="rId249"/>
    <Relationship Target="media/document_image_rId250.jpeg" Type="http://schemas.openxmlformats.org/officeDocument/2006/relationships/image" Id="rId250"/>
    <Relationship Target="media/document_image_rId251.jpeg" Type="http://schemas.openxmlformats.org/officeDocument/2006/relationships/image" Id="rId251"/>
    <Relationship Target="media/document_image_rId252.jpeg" Type="http://schemas.openxmlformats.org/officeDocument/2006/relationships/image" Id="rId252"/>
    <Relationship Target="media/document_image_rId253.jpeg" Type="http://schemas.openxmlformats.org/officeDocument/2006/relationships/image" Id="rId253"/>
    <Relationship Target="media/document_image_rId254.jpeg" Type="http://schemas.openxmlformats.org/officeDocument/2006/relationships/image" Id="rId254"/>
    <Relationship Target="media/document_image_rId255.jpeg" Type="http://schemas.openxmlformats.org/officeDocument/2006/relationships/image" Id="rId255"/>
    <Relationship Target="media/document_image_rId256.jpeg" Type="http://schemas.openxmlformats.org/officeDocument/2006/relationships/image" Id="rId256"/>
    <Relationship Target="media/document_image_rId257.jpeg" Type="http://schemas.openxmlformats.org/officeDocument/2006/relationships/image" Id="rId257"/>
    <Relationship Target="media/document_image_rId258.jpeg" Type="http://schemas.openxmlformats.org/officeDocument/2006/relationships/image" Id="rId258"/>
    <Relationship Target="media/document_image_rId259.jpeg" Type="http://schemas.openxmlformats.org/officeDocument/2006/relationships/image" Id="rId259"/>
    <Relationship Target="media/document_image_rId260.jpeg" Type="http://schemas.openxmlformats.org/officeDocument/2006/relationships/image" Id="rId260"/>
    <Relationship Target="media/document_image_rId261.jpeg" Type="http://schemas.openxmlformats.org/officeDocument/2006/relationships/image" Id="rId261"/>
    <Relationship Target="media/document_image_rId262.jpeg" Type="http://schemas.openxmlformats.org/officeDocument/2006/relationships/image" Id="rId262"/>
    <Relationship Target="media/document_image_rId263.jpeg" Type="http://schemas.openxmlformats.org/officeDocument/2006/relationships/image" Id="rId263"/>
    <Relationship Target="media/document_image_rId264.jpeg" Type="http://schemas.openxmlformats.org/officeDocument/2006/relationships/image" Id="rId264"/>
    <Relationship Target="media/document_image_rId265.jpeg" Type="http://schemas.openxmlformats.org/officeDocument/2006/relationships/image" Id="rId265"/>
    <Relationship Target="media/document_image_rId266.jpeg" Type="http://schemas.openxmlformats.org/officeDocument/2006/relationships/image" Id="rId266"/>
    <Relationship Target="media/document_image_rId267.jpeg" Type="http://schemas.openxmlformats.org/officeDocument/2006/relationships/image" Id="rId267"/>
    <Relationship Target="media/document_image_rId268.jpeg" Type="http://schemas.openxmlformats.org/officeDocument/2006/relationships/image" Id="rId268"/>
    <Relationship Target="media/document_image_rId269.jpeg" Type="http://schemas.openxmlformats.org/officeDocument/2006/relationships/image" Id="rId269"/>
    <Relationship Target="media/document_image_rId270.jpeg" Type="http://schemas.openxmlformats.org/officeDocument/2006/relationships/image" Id="rId270"/>
    <Relationship Target="media/document_image_rId271.jpeg" Type="http://schemas.openxmlformats.org/officeDocument/2006/relationships/image" Id="rId271"/>
    <Relationship Target="media/document_image_rId272.jpeg" Type="http://schemas.openxmlformats.org/officeDocument/2006/relationships/image" Id="rId272"/>
    <Relationship Target="media/document_image_rId273.jpeg" Type="http://schemas.openxmlformats.org/officeDocument/2006/relationships/image" Id="rId273"/>
    <Relationship Target="media/document_image_rId274.jpeg" Type="http://schemas.openxmlformats.org/officeDocument/2006/relationships/image" Id="rId274"/>
    <Relationship Target="media/document_image_rId275.jpeg" Type="http://schemas.openxmlformats.org/officeDocument/2006/relationships/image" Id="rId275"/>
    <Relationship Target="media/document_image_rId276.jpeg" Type="http://schemas.openxmlformats.org/officeDocument/2006/relationships/image" Id="rId276"/>
    <Relationship Target="media/document_image_rId277.jpeg" Type="http://schemas.openxmlformats.org/officeDocument/2006/relationships/image" Id="rId277"/>
    <Relationship Target="media/document_image_rId278.jpeg" Type="http://schemas.openxmlformats.org/officeDocument/2006/relationships/image" Id="rId278"/>
    <Relationship Target="media/document_image_rId279.jpeg" Type="http://schemas.openxmlformats.org/officeDocument/2006/relationships/image" Id="rId279"/>
    <Relationship Target="media/document_image_rId280.jpeg" Type="http://schemas.openxmlformats.org/officeDocument/2006/relationships/image" Id="rId280"/>
    <Relationship Target="media/document_image_rId281.jpeg" Type="http://schemas.openxmlformats.org/officeDocument/2006/relationships/image" Id="rId281"/>
    <Relationship Target="media/document_image_rId282.jpeg" Type="http://schemas.openxmlformats.org/officeDocument/2006/relationships/image" Id="rId282"/>
    <Relationship Target="media/document_image_rId283.jpeg" Type="http://schemas.openxmlformats.org/officeDocument/2006/relationships/image" Id="rId283"/>
    <Relationship Target="media/document_image_rId284.jpeg" Type="http://schemas.openxmlformats.org/officeDocument/2006/relationships/image" Id="rId284"/>
    <Relationship Target="media/document_image_rId285.jpeg" Type="http://schemas.openxmlformats.org/officeDocument/2006/relationships/image" Id="rId285"/>
    <Relationship Target="media/document_image_rId286.jpeg" Type="http://schemas.openxmlformats.org/officeDocument/2006/relationships/image" Id="rId286"/>
    <Relationship Target="media/document_image_rId287.jpeg" Type="http://schemas.openxmlformats.org/officeDocument/2006/relationships/image" Id="rId287"/>
    <Relationship Target="media/document_image_rId288.jpeg" Type="http://schemas.openxmlformats.org/officeDocument/2006/relationships/image" Id="rId288"/>
    <Relationship Target="media/document_image_rId289.jpeg" Type="http://schemas.openxmlformats.org/officeDocument/2006/relationships/image" Id="rId289"/>
    <Relationship Target="media/document_image_rId290.jpeg" Type="http://schemas.openxmlformats.org/officeDocument/2006/relationships/image" Id="rId290"/>
    <Relationship Target="media/document_image_rId291.jpeg" Type="http://schemas.openxmlformats.org/officeDocument/2006/relationships/image" Id="rId291"/>
    <Relationship Target="media/document_image_rId292.jpeg" Type="http://schemas.openxmlformats.org/officeDocument/2006/relationships/image" Id="rId292"/>
    <Relationship Target="media/document_image_rId293.jpeg" Type="http://schemas.openxmlformats.org/officeDocument/2006/relationships/image" Id="rId293"/>
    <Relationship Target="media/document_image_rId294.jpeg" Type="http://schemas.openxmlformats.org/officeDocument/2006/relationships/image" Id="rId294"/>
    <Relationship Target="media/document_image_rId295.jpeg" Type="http://schemas.openxmlformats.org/officeDocument/2006/relationships/image" Id="rId295"/>
    <Relationship Target="media/document_image_rId296.jpeg" Type="http://schemas.openxmlformats.org/officeDocument/2006/relationships/image" Id="rId296"/>
    <Relationship Target="media/document_image_rId297.jpeg" Type="http://schemas.openxmlformats.org/officeDocument/2006/relationships/image" Id="rId297"/>
    <Relationship Target="media/document_image_rId298.jpeg" Type="http://schemas.openxmlformats.org/officeDocument/2006/relationships/image" Id="rId298"/>
    <Relationship Target="media/document_image_rId299.jpeg" Type="http://schemas.openxmlformats.org/officeDocument/2006/relationships/image" Id="rId299"/>
    <Relationship Target="media/document_image_rId300.jpeg" Type="http://schemas.openxmlformats.org/officeDocument/2006/relationships/image" Id="rId300"/>
    <Relationship Target="media/document_image_rId301.jpeg" Type="http://schemas.openxmlformats.org/officeDocument/2006/relationships/image" Id="rId301"/>
    <Relationship Target="media/document_image_rId302.jpeg" Type="http://schemas.openxmlformats.org/officeDocument/2006/relationships/image" Id="rId302"/>
    <Relationship Target="media/document_image_rId303.jpeg" Type="http://schemas.openxmlformats.org/officeDocument/2006/relationships/image" Id="rId303"/>
    <Relationship Target="media/document_image_rId304.jpeg" Type="http://schemas.openxmlformats.org/officeDocument/2006/relationships/image" Id="rId304"/>
    <Relationship Target="media/document_image_rId305.jpeg" Type="http://schemas.openxmlformats.org/officeDocument/2006/relationships/image" Id="rId305"/>
    <Relationship Target="media/document_image_rId306.jpeg" Type="http://schemas.openxmlformats.org/officeDocument/2006/relationships/image" Id="rId306"/>
    <Relationship Target="media/document_image_rId307.jpeg" Type="http://schemas.openxmlformats.org/officeDocument/2006/relationships/image" Id="rId307"/>
    <Relationship Target="media/document_image_rId308.jpeg" Type="http://schemas.openxmlformats.org/officeDocument/2006/relationships/image" Id="rId308"/>
    <Relationship Target="media/document_image_rId309.jpeg" Type="http://schemas.openxmlformats.org/officeDocument/2006/relationships/image" Id="rId309"/>
    <Relationship Target="media/document_image_rId310.jpeg" Type="http://schemas.openxmlformats.org/officeDocument/2006/relationships/image" Id="rId310"/>
    <Relationship Target="media/document_image_rId311.jpeg" Type="http://schemas.openxmlformats.org/officeDocument/2006/relationships/image" Id="rId311"/>
    <Relationship Target="media/document_image_rId312.jpeg" Type="http://schemas.openxmlformats.org/officeDocument/2006/relationships/image" Id="rId312"/>
    <Relationship Target="media/document_image_rId313.jpeg" Type="http://schemas.openxmlformats.org/officeDocument/2006/relationships/image" Id="rId313"/>
    <Relationship Target="media/document_image_rId314.jpeg" Type="http://schemas.openxmlformats.org/officeDocument/2006/relationships/image" Id="rId314"/>
    <Relationship Target="media/document_image_rId315.jpeg" Type="http://schemas.openxmlformats.org/officeDocument/2006/relationships/image" Id="rId315"/>
    <Relationship Target="media/document_image_rId316.jpeg" Type="http://schemas.openxmlformats.org/officeDocument/2006/relationships/image" Id="rId316"/>
    <Relationship Target="media/document_image_rId317.jpeg" Type="http://schemas.openxmlformats.org/officeDocument/2006/relationships/image" Id="rId317"/>
    <Relationship Target="media/document_image_rId318.jpeg" Type="http://schemas.openxmlformats.org/officeDocument/2006/relationships/image" Id="rId318"/>
    <Relationship Target="media/document_image_rId319.jpeg" Type="http://schemas.openxmlformats.org/officeDocument/2006/relationships/image" Id="rId319"/>
    <Relationship Target="media/document_image_rId320.jpeg" Type="http://schemas.openxmlformats.org/officeDocument/2006/relationships/image" Id="rId320"/>
    <Relationship Target="media/document_image_rId321.jpeg" Type="http://schemas.openxmlformats.org/officeDocument/2006/relationships/image" Id="rId321"/>
    <Relationship Target="media/document_image_rId322.jpeg" Type="http://schemas.openxmlformats.org/officeDocument/2006/relationships/image" Id="rId322"/>
    <Relationship Target="media/document_image_rId323.jpeg" Type="http://schemas.openxmlformats.org/officeDocument/2006/relationships/image" Id="rId323"/>
    <Relationship Target="media/document_image_rId324.jpeg" Type="http://schemas.openxmlformats.org/officeDocument/2006/relationships/image" Id="rId324"/>
    <Relationship Target="media/document_image_rId325.jpeg" Type="http://schemas.openxmlformats.org/officeDocument/2006/relationships/image" Id="rId325"/>
    <Relationship Target="media/document_image_rId326.jpeg" Type="http://schemas.openxmlformats.org/officeDocument/2006/relationships/image" Id="rId326"/>
    <Relationship Target="media/document_image_rId327.jpeg" Type="http://schemas.openxmlformats.org/officeDocument/2006/relationships/image" Id="rId327"/>
    <Relationship Target="media/document_image_rId328.jpeg" Type="http://schemas.openxmlformats.org/officeDocument/2006/relationships/image" Id="rId328"/>
    <Relationship Target="media/document_image_rId329.jpeg" Type="http://schemas.openxmlformats.org/officeDocument/2006/relationships/image" Id="rId329"/>
    <Relationship Target="media/document_image_rId330.jpeg" Type="http://schemas.openxmlformats.org/officeDocument/2006/relationships/image" Id="rId330"/>
    <Relationship Target="media/document_image_rId331.jpeg" Type="http://schemas.openxmlformats.org/officeDocument/2006/relationships/image" Id="rId331"/>
    <Relationship Target="media/document_image_rId332.jpeg" Type="http://schemas.openxmlformats.org/officeDocument/2006/relationships/image" Id="rId332"/>
    <Relationship Target="media/document_image_rId333.jpeg" Type="http://schemas.openxmlformats.org/officeDocument/2006/relationships/image" Id="rId333"/>
    <Relationship Target="media/document_image_rId334.jpeg" Type="http://schemas.openxmlformats.org/officeDocument/2006/relationships/image" Id="rId334"/>
    <Relationship Target="media/document_image_rId335.jpeg" Type="http://schemas.openxmlformats.org/officeDocument/2006/relationships/image" Id="rId335"/>
    <Relationship Target="media/document_image_rId336.jpeg" Type="http://schemas.openxmlformats.org/officeDocument/2006/relationships/image" Id="rId336"/>
    <Relationship Target="media/document_image_rId337.jpeg" Type="http://schemas.openxmlformats.org/officeDocument/2006/relationships/image" Id="rId337"/>
    <Relationship Target="media/document_image_rId338.jpeg" Type="http://schemas.openxmlformats.org/officeDocument/2006/relationships/image" Id="rId338"/>
    <Relationship Target="media/document_image_rId339.jpeg" Type="http://schemas.openxmlformats.org/officeDocument/2006/relationships/image" Id="rId339"/>
    <Relationship Target="media/document_image_rId340.jpeg" Type="http://schemas.openxmlformats.org/officeDocument/2006/relationships/image" Id="rId340"/>
    <Relationship Target="media/document_image_rId341.jpeg" Type="http://schemas.openxmlformats.org/officeDocument/2006/relationships/image" Id="rId341"/>
    <Relationship Target="footer.xml" Type="http://schemas.openxmlformats.org/officeDocument/2006/relationships/footer" Id="rId34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