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2.0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3962986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291321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