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5034254" name="0c7692a0-f8d3-11ef-a63a-03db573074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3269871" name="0c7692a0-f8d3-11ef-a63a-03db5730744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5938083" name="0fce4920-f8d3-11ef-a2c9-193337241a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5205857" name="0fce4920-f8d3-11ef-a2c9-193337241a4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2783022" name="4d9b0e50-f8d3-11ef-af55-3f669b9ff7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88895" name="4d9b0e50-f8d3-11ef-af55-3f669b9ff7e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3337493" name="5b3e4450-f8d3-11ef-8a1f-a514a07bd7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2900871" name="5b3e4450-f8d3-11ef-8a1f-a514a07bd7d6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379723" name="76c1e060-f8d3-11ef-a785-8b63332576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2247379" name="76c1e060-f8d3-11ef-a785-8b633325764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5795363" name="7a5ae5a0-f8d3-11ef-b100-e9b4bbaed8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6287000" name="7a5ae5a0-f8d3-11ef-b100-e9b4bbaed8e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8135458" name="a1b730e0-f8d3-11ef-a249-ad959ecb44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2658358" name="a1b730e0-f8d3-11ef-a249-ad959ecb44cf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231336" name="a6f867e0-f8d3-11ef-8212-815e0ab69b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8105961" name="a6f867e0-f8d3-11ef-8212-815e0ab69bd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9777183" name="20113ad0-f8d4-11ef-9a37-253c80e0dc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9018476" name="20113ad0-f8d4-11ef-9a37-253c80e0dc66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3667012" name="2d422700-f8d4-11ef-be14-5b3b4aea65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8635316" name="2d422700-f8d4-11ef-be14-5b3b4aea65e9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5809418" name="60519810-f8d4-11ef-b571-dfc82e72ff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4629560" name="60519810-f8d4-11ef-b571-dfc82e72ff4b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3969879" name="65fe1400-f8d4-11ef-ad82-4d165af59c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0822136" name="65fe1400-f8d4-11ef-ad82-4d165af59ce1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9914657" name="7e45e600-f8d4-11ef-97d6-275e93444b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3064967" name="7e45e600-f8d4-11ef-97d6-275e93444b6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8882349" name="78ae51a0-f8d4-11ef-b224-2de85d0860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5614190" name="78ae51a0-f8d4-11ef-b224-2de85d086094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Bodenbelag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4514368" name="07f4c920-f8d5-11ef-9d9d-b929c8a1ec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5113724" name="07f4c920-f8d5-11ef-9d9d-b929c8a1ec8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7846772" name="0c23f3e0-f8d5-11ef-8732-fd22a02ba2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9154211" name="0c23f3e0-f8d5-11ef-8732-fd22a02ba26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6816125" name="4921a940-f8d5-11ef-a26b-7d6d90bf64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7639961" name="4921a940-f8d5-11ef-a26b-7d6d90bf64c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3375592" name="4deaf120-f8d5-11ef-a9d9-fd92dfed57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1446327" name="4deaf120-f8d5-11ef-a9d9-fd92dfed5729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0228560" name="7e430a60-f8d5-11ef-96e9-2f1fa5117d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4370439" name="7e430a60-f8d5-11ef-96e9-2f1fa5117d2b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8241359" name="894e7e80-f8d5-11ef-8f89-a3cf77b225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0695088" name="894e7e80-f8d5-11ef-8f89-a3cf77b22560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7829743" name="99443000-f8d5-11ef-805d-ed1bf95c9b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9884802" name="99443000-f8d5-11ef-805d-ed1bf95c9be6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3930400" name="9d211c10-f8d5-11ef-852e-c5165b2024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9960571" name="9d211c10-f8d5-11ef-852e-c5165b202484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4936121" name="bfe5ddd0-f8d5-11ef-9108-c510f46df8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8533219" name="bfe5ddd0-f8d5-11ef-9108-c510f46df84d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4889919" name="c5479520-f8d5-11ef-8212-b5c6b38ea2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8386049" name="c5479520-f8d5-11ef-8212-b5c6b38ea2cd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5146824" name="d9785840-f8d5-11ef-a931-fd13f32251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5338187" name="d9785840-f8d5-11ef-a931-fd13f322518a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3077347" name="e6e36740-f8d5-11ef-9d9b-4f4353aa8d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5195746" name="e6e36740-f8d5-11ef-9d9b-4f4353aa8d19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4005801" name="f9115580-f8d5-11ef-a6e5-77081412f2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600105" name="f9115580-f8d5-11ef-a6e5-77081412f2cf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9599257" name="02406880-f8d6-11ef-93ef-37b182a010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1464785" name="02406880-f8d6-11ef-93ef-37b182a0102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1104424" name="3b4c9860-f8d6-11ef-96dc-8548e3549d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7977321" name="3b4c9860-f8d6-11ef-96dc-8548e3549d5a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938337" name="3f7cd490-f8d6-11ef-b609-0969c7985f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9918476" name="3f7cd490-f8d6-11ef-b609-0969c7985f7b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2638276" name="5921eca0-f8d6-11ef-8f12-35eb87a872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4372730" name="5921eca0-f8d6-11ef-8f12-35eb87a872e1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7877878" name="5ca1eba0-f8d6-11ef-b662-a1632691ca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9929334" name="5ca1eba0-f8d6-11ef-b662-a1632691ca46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Wohnzimmer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4565313" name="6ff1ebb0-f8d6-11ef-9cfd-2336450c80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6515449" name="6ff1ebb0-f8d6-11ef-9cfd-2336450c80c7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4517804" name="7c6d1c70-f8d6-11ef-a652-cdde072d37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652690" name="7c6d1c70-f8d6-11ef-a652-cdde072d37d7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Cushion-Vinyl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rot/braun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1769053" name="8a2fc7b0-f8de-11ef-9bb3-43bb7ecee1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4769215" name="8a2fc7b0-f8de-11ef-9bb3-43bb7ecee187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033393" name="8ed9c7c0-f8de-11ef-9225-1feb35f7d7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6763294" name="8ed9c7c0-f8de-11ef-9225-1feb35f7d799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1269786" name="8c6c8660-f8e0-11ef-80eb-a5e8b58119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2130820" name="8c6c8660-f8e0-11ef-80eb-a5e8b5811955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3635573" name="91b58590-f8e0-11ef-a1b2-f5da5fe8b5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187530" name="91b58590-f8e0-11ef-a1b2-f5da5fe8b5b9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8122426" name="647310c0-f8e0-11ef-a6bb-e7f977aaad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1184878" name="647310c0-f8e0-11ef-a6bb-e7f977aaad7e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472358" name="67ef8d50-f8e0-11ef-a58a-ad560691d9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5260692" name="67ef8d50-f8e0-11ef-a58a-ad560691d956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116169" name="cb2cac40-f8e0-11ef-ac6a-7f3a0cad4b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7544122" name="cb2cac40-f8e0-11ef-ac6a-7f3a0cad4ba7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9044052" name="d4459f30-f8e0-11ef-8b0f-053504647c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2003137" name="d4459f30-f8e0-11ef-8b0f-053504647cda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4315604" name="4c532730-f8e2-11ef-8de8-cbbcb07151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9674117" name="4c532730-f8e2-11ef-8de8-cbbcb0715169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5782452" name="537f3e40-f8e2-11ef-907c-01f53675a5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5563897" name="537f3e40-f8e2-11ef-907c-01f53675a598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9628983" name="7003f6a0-f8e2-11ef-a195-455c21ed38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52056" name="7003f6a0-f8e2-11ef-a195-455c21ed380f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7326336" name="78ac4d70-f8e2-11ef-8d0b-dbd87e9037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1478784" name="78ac4d70-f8e2-11ef-8d0b-dbd87e90373d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3634452" name="9e129510-f8e2-11ef-83fd-d5b86f5587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0387726" name="9e129510-f8e2-11ef-83fd-d5b86f558778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7545979" name="a108a390-f8e2-11ef-9b1f-3bbe5318fe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3873165" name="a108a390-f8e2-11ef-9b1f-3bbe5318fe95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1964512" name="b18adda0-f8e2-11ef-9e60-75bc563a5a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4660676" name="b18adda0-f8e2-11ef-9e60-75bc563a5a40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3341459" name="b5c8d570-f8e2-11ef-bffc-b5b87674ad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0014857" name="b5c8d570-f8e2-11ef-bffc-b5b87674adc9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7399831" name="d0e91bd0-f8e2-11ef-b2b1-e9117b1abc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3139164" name="d0e91bd0-f8e2-11ef-b2b1-e9117b1abc27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2735071" name="d5993660-f8e2-11ef-bbf9-2d0786fa00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0486501" name="d5993660-f8e2-11ef-bbf9-2d0786fa0042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9865488" name="e39eb0a0-f8e2-11ef-9709-bb59316664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6969997" name="e39eb0a0-f8e2-11ef-9709-bb59316664d2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3160007" name="e73d5b30-f8e2-11ef-a0e7-3bf0c5aa0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5720728" name="e73d5b30-f8e2-11ef-a0e7-3bf0c5aa0317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7384171" name="08b59fc0-f8e3-11ef-b67f-03ac8bb447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955210" name="08b59fc0-f8e3-11ef-b67f-03ac8bb447c4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1031106" name="0ec80970-f8e3-11ef-80c1-678bbc6c81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0680628" name="0ec80970-f8e3-11ef-80c1-678bbc6c81d7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161254" name="66b07640-f8e3-11ef-ad0f-495bc405ea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2868717" name="66b07640-f8e3-11ef-ad0f-495bc405ea91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9987642" name="69c97610-f8e3-11ef-b79f-e9f5746fc9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414628" name="69c97610-f8e3-11ef-b79f-e9f5746fc956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68911" name="80a61f50-f8e3-11ef-8399-1339fb689d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6703488" name="80a61f50-f8e3-11ef-8399-1339fb689dee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9141005" name="85836460-f8e3-11ef-ba3d-c5e0de21a7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4043268" name="85836460-f8e3-11ef-ba3d-c5e0de21a742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6525908" name="985a63e0-f8e3-11ef-9f62-3b767719ae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766376" name="985a63e0-f8e3-11ef-9f62-3b767719aea4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2343981" name="9f647400-f8e3-11ef-9852-dd88c28062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0061853" name="9f647400-f8e3-11ef-9852-dd88c28062b7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0568566" name="13ab9aa0-f8e4-11ef-bfe8-07123cd9a9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0989103" name="13ab9aa0-f8e4-11ef-bfe8-07123cd9a946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9536615" name="16cd4d00-f8e4-11ef-aedc-9febd9e3a8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4291323" name="16cd4d00-f8e4-11ef-aedc-9febd9e3a883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9092956" name="2edad520-f8e4-11ef-8d13-519bbc5db8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2713644" name="2edad520-f8e4-11ef-8d13-519bbc5db8ea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9742913" name="31b23810-f8e4-11ef-8cbd-af17885cae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4934573" name="31b23810-f8e4-11ef-8cbd-af17885caecd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2092100" name="43ee3010-f8e4-11ef-abd9-4b8fbbf161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4645585" name="43ee3010-f8e4-11ef-abd9-4b8fbbf161b6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55543804" name="4661ef30-f8e4-11ef-bd11-d9fc4bb298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1323417" name="4661ef30-f8e4-11ef-bd11-d9fc4bb29858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Klinkerplatten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9538772" name="14343620-f8e5-11ef-a881-8506eef8e1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969809" name="14343620-f8e5-11ef-a881-8506eef8e115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5326648" name="16cd7ea0-f8e5-11ef-b9fe-f728fd089b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5401977" name="16cd7ea0-f8e5-11ef-b9fe-f728fd089b74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6348814" name="334e1850-f8e5-11ef-a970-b95926013b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8239084" name="334e1850-f8e5-11ef-a970-b95926013baa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2693943" name="37650020-f8e5-11ef-8346-1786ab93a7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2775158" name="37650020-f8e5-11ef-8346-1786ab93a794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6442082" name="43ed0220-f8e5-11ef-b376-45a7ef86af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0655512" name="43ed0220-f8e5-11ef-b376-45a7ef86afc0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6327609" name="4915f630-f8e5-11ef-8ea5-b9fbae98bf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3152223" name="4915f630-f8e5-11ef-8ea5-b9fbae98bfa0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557918" name="5ba64fc0-f8e5-11ef-b2d5-6bf20864e7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1033550" name="5ba64fc0-f8e5-11ef-b2d5-6bf20864e755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8972039" name="60a28e80-f8e5-11ef-a8d5-83a118eb9b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8180742" name="60a28e80-f8e5-11ef-a8d5-83a118eb9b0b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546881" name="6cedc2b0-f8f2-11ef-bef2-45f88ee67a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9867630" name="6cedc2b0-f8f2-11ef-bef2-45f88ee67af0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3143308" name="6f0be7c0-f8f2-11ef-bda9-bdc2155339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9525303" name="6f0be7c0-f8f2-11ef-bda9-bdc2155339b9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9776429" name="529a9ae0-f8f3-11ef-bdc6-0d866ba41a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1912783" name="529a9ae0-f8f3-11ef-bdc6-0d866ba41af3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3541405" name="68aacc60-f8f3-11ef-9495-39bd10f019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380694" name="68aacc60-f8f3-11ef-9495-39bd10f0197f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0994618" name="7d68b450-f8f3-11ef-8c84-019cab9487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6030055" name="7d68b450-f8f3-11ef-8c84-019cab9487d9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4608986" name="862aada0-f8f3-11ef-90f0-d5cdb25e15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5995924" name="862aada0-f8f3-11ef-90f0-d5cdb25e1565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2497703" name="973132e0-f8f3-11ef-af26-75dfc008e4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6523284" name="973132e0-f8f3-11ef-af26-75dfc008e457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1362476" name="9b221c20-f8f3-11ef-a8e2-97a04a7870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9942606" name="9b221c20-f8f3-11ef-a8e2-97a04a787012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Bodenbelag (neu)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5309291" name="06f513f0-f8f7-11ef-a349-9914c74027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8250501" name="06f513f0-f8f7-11ef-a349-9914c74027ac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4792558" name="0bc057a0-f8f7-11ef-82a0-330bf9c39e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2243842" name="0bc057a0-f8f7-11ef-82a0-330bf9c39e1c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1887594" name="2827c400-f8f7-11ef-9236-6172ff69e7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165959" name="2827c400-f8f7-11ef-9236-6172ff69e7d1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9068200" name="2e6f6e80-f8f7-11ef-9969-4fab57776a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241262" name="2e6f6e80-f8f7-11ef-9969-4fab57776aeb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4058883" name="3d84d220-f8f7-11ef-a3cd-d1da3131d4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451824" name="3d84d220-f8f7-11ef-a3cd-d1da3131d438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1722614" name="40e56240-f8f7-11ef-a4f1-7df81a6a0a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5043655" name="40e56240-f8f7-11ef-a4f1-7df81a6a0a2f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Bodenbelag (neu)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2860486" name="093a8530-f8f9-11ef-801f-07b3533638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948834" name="093a8530-f8f9-11ef-801f-07b353363859.jp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0477703" name="0f727840-f8f9-11ef-b5a2-4920f18f87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8020627" name="0f727840-f8f9-11ef-b5a2-4920f18f8790.jp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4470339" name="255b99c0-f8f9-11ef-85b2-c95bfc2d6c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0258748" name="255b99c0-f8f9-11ef-85b2-c95bfc2d6cb1.jp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6348865" name="28df6950-f8f9-11ef-b63d-ef5e993471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9143971" name="28df6950-f8f9-11ef-b63d-ef5e9934713a.jp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3088381" name="391d4760-f8f9-11ef-870a-4bdef0db0c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3618147" name="391d4760-f8f9-11ef-870a-4bdef0db0c6c.jp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3387138" name="3fe14dd0-f8f9-11ef-bf8d-b3be5e4081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8856625" name="3fe14dd0-f8f9-11ef-bf8d-b3be5e408180.jp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9025278" name="7a79bba0-f8fc-11ef-974f-c341fe0bbb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1103784" name="7a79bba0-f8fc-11ef-974f-c341fe0bbbb9.jp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0629250" name="7e6b8f40-f8fc-11ef-94a3-17ef21ce9f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326802" name="7e6b8f40-f8fc-11ef-94a3-17ef21ce9f6a.jp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261508" name="c38e76d0-f8fe-11ef-b8ef-a935197422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9972759" name="c38e76d0-f8fe-11ef-b8ef-a935197422b4.jpg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0647892" name="c73e3860-f8fe-11ef-8aa9-9f13d5c967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8608791" name="c73e3860-f8fe-11ef-8aa9-9f13d5c9676f.jpg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4948313" name="5f62bcb0-f8ff-11ef-9f06-6db14d9a8c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6626907" name="5f62bcb0-f8ff-11ef-9f06-6db14d9a8cfd.jp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9813131" name="664e9670-f8ff-11ef-8ab2-47efa69087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4177798" name="664e9670-f8ff-11ef-8ab2-47efa690879b.jpg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7693632" name="74b7b480-f8ff-11ef-a96c-9b2bf939f9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215057" name="74b7b480-f8ff-11ef-a96c-9b2bf939f969.jpg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9497465" name="7afffb40-f8ff-11ef-aecf-4b5e6813ef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1771696" name="7afffb40-f8ff-11ef-aecf-4b5e6813ef0a.jpg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Bodenbelag (neu)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4990859" name="95a1c2d0-f8ff-11ef-8a00-5bb1b22ac1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2607271" name="95a1c2d0-f8ff-11ef-8a00-5bb1b22ac1b4.jpg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9570195" name="9c47e100-f8ff-11ef-8d35-b510455552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9698095" name="9c47e100-f8ff-11ef-8d35-b510455552dc.jpg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5789386" name="bde0f400-f8ff-11ef-9a88-2fa0abb621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0811440" name="bde0f400-f8ff-11ef-9a88-2fa0abb6210f.jpg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2439152" name="c4a4ac50-f8ff-11ef-bdbe-af2537047b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4329406" name="c4a4ac50-f8ff-11ef-bdbe-af2537047b03.jpg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2048414" name="d3a835a0-f8ff-11ef-8eac-b9f10b7d04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2812104" name="d3a835a0-f8ff-11ef-8eac-b9f10b7d046d.jpg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5789040" name="d8e9bac0-f8ff-11ef-be0c-d12cdde26c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5891765" name="d8e9bac0-f8ff-11ef-be0c-d12cdde26cea.jpg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6163883" name="e8e33cd0-f8ff-11ef-b554-870f0e2b8e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3106655" name="e8e33cd0-f8ff-11ef-b554-870f0e2b8e05.jpg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9561209" name="ec18c550-f8ff-11ef-b237-27926e60b61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8817055" name="ec18c550-f8ff-11ef-b237-27926e60b610.jpg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400171" name="087fe390-f900-11ef-a9b3-13da3b578d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0266019" name="087fe390-f900-11ef-a9b3-13da3b578d8e.jpg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0402269" name="0d2b1c20-f900-11ef-b82a-bd7384ec36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6544121" name="0d2b1c20-f900-11ef-b82a-bd7384ec3699.jpg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4010272" name="75aa3560-f900-11ef-b8df-fb489231a9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6783438" name="75aa3560-f900-11ef-b8df-fb489231a9b8.jpg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1992920" name="79868530-f900-11ef-9dd2-eda87495d7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9401610" name="79868530-f900-11ef-9dd2-eda87495d7c5.jpg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7588769" name="8671dce0-f900-11ef-ab0e-bdb79a398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6722569" name="8671dce0-f900-11ef-ab0e-bdb79a3984ca.jpg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474101" name="96acadb0-f900-11ef-956a-c3f2d02f1f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5981658" name="96acadb0-f900-11ef-956a-c3f2d02f1f38.jpg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5677654" name="c87e6ea0-f900-11ef-bc95-6d5c17fda1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8283900" name="c87e6ea0-f900-11ef-bc95-6d5c17fda107.jpg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0422031" name="cde99bd0-f900-11ef-a902-79a34e1620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3499728" name="cde99bd0-f900-11ef-a902-79a34e1620e3.jpg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1106431" name="e8d19420-f900-11ef-84e1-3baa0661ec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1963379" name="e8d19420-f900-11ef-84e1-3baa0661ec5a.jpg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0958773" name="ee6a39f0-f900-11ef-86dc-2d25ba8ae1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8898155" name="ee6a39f0-f900-11ef-86dc-2d25ba8ae1df.jpg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Deckenplatten inkl Kleber und Verputz</w:t>
            </w:r>
          </w:p>
          <w:p>
            <w:pPr>
              <w:spacing w:before="0" w:after="0"/>
            </w:pPr>
            <w:r>
              <w:t>Wohnzimmer-DG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1307182" name="fe8b1a20-f900-11ef-8eae-35f39f0c54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3182894" name="fe8b1a20-f900-11ef-8eae-35f39f0c5418.jpg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8240423" name="06f0e9b0-f901-11ef-9df6-0f8f54c925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2869277" name="06f0e9b0-f901-11ef-9df6-0f8f54c925dc.jpg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Bodenbelag (neu)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4330005" name="7b264e50-f907-11ef-9a3c-4180f5b133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2724677" name="7b264e50-f907-11ef-9a3c-4180f5b13354.jpg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5213245" name="e6e97990-f908-11ef-b0b2-6723acd94e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3806399" name="e6e97990-f908-11ef-b0b2-6723acd94e77.jpg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1580026" name="02bf2d40-f909-11ef-8de0-3955146714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9254070" name="02bf2d40-f909-11ef-8de0-395514671473.jpg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8489703" name="084caf80-f909-11ef-b287-65179f5580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036341" name="084caf80-f909-11ef-b287-65179f55808b.jpg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1487815" name="1890f630-f909-11ef-8c32-c93e1a12a2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8731917" name="1890f630-f909-11ef-8c32-c93e1a12a2b9.jpg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5250575" name="1c978a50-f909-11ef-95a5-49f5fa67ee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639072" name="1c978a50-f909-11ef-95a5-49f5fa67eed8.jpg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4727101" name="94a80da0-f90c-11ef-a888-f5cc4a96e0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9066030" name="94a80da0-f90c-11ef-a888-f5cc4a96e031.jpg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2347675" name="9964f970-f90c-11ef-b058-0bf1428107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6721209" name="9964f970-f90c-11ef-b058-0bf142810705.jpg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6262217" name="d86cafa0-f90c-11ef-b85a-b99ee87a50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5674050" name="d86cafa0-f90c-11ef-b85a-b99ee87a5004.jpg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813006" name="db9566e0-f90c-11ef-84fb-ff45381273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6840656" name="db9566e0-f90c-11ef-84fb-ff45381273f8.jpg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9315567" name="ebdf52e0-f90c-11ef-b77a-d32d468411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5690428" name="ebdf52e0-f90c-11ef-b77a-d32d4684119c.jpg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4330190" name="efbd2950-f90c-11ef-9886-3ba7e8e5f6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064610" name="efbd2950-f90c-11ef-9886-3ba7e8e5f68f.jpg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1790563" name="ffc132b0-f90c-11ef-8729-8941f97226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5401863" name="ffc132b0-f90c-11ef-8729-8941f9722651.jpg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8009984" name="06412b40-f90d-11ef-9561-13e52948ad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5090256" name="06412b40-f90d-11ef-9561-13e52948adef.jpg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0732214" name="c0d377b0-f90d-11ef-8377-5fadb4b2ac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8671310" name="c0d377b0-f90d-11ef-8377-5fadb4b2acf3.jpg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8755087" name="c40a5fc0-f90d-11ef-8f93-290fc451d4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2280386" name="c40a5fc0-f90d-11ef-8f93-290fc451d4cb.jpg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6618157" name="f88fcf00-f90d-11ef-84d7-e1cf3d5168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3267047" name="f88fcf00-f90d-11ef-84d7-e1cf3d51689a.jpg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9736780" name="008a0b80-f90e-11ef-81ac-d7adccff52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4375063" name="008a0b80-f90e-11ef-81ac-d7adccff5211.jpg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8161070" name="0e7cc110-f90e-11ef-be11-f70b00a57f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3208797" name="0e7cc110-f90e-11ef-be11-f70b00a57f7d.jpg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7146416" name="13fb2820-f90e-11ef-a841-3f15174bbc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5659527" name="13fb2820-f90e-11ef-a841-3f15174bbcc9.jpg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7820756" name="223212a0-f90e-11ef-8b4c-173d4ab5e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5154840" name="223212a0-f90e-11ef-8b4c-173d4ab5ed37.jpg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3845948" name="25989630-f90e-11ef-b1ca-5bf3933db0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0347992" name="25989630-f90e-11ef-b1ca-5bf3933db05b.jpg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7991714" name="120be5d0-f90f-11ef-95b1-4f627de4e2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3908139" name="120be5d0-f90f-11ef-95b1-4f627de4e2fe.jpg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6105217" name="17206780-f90f-11ef-98df-c92e277e8d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7757114" name="17206780-f90f-11ef-98df-c92e277e8d0f.jpg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0293843" name="2c2347b0-f90f-11ef-98f7-29aefb88c9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6454714" name="2c2347b0-f90f-11ef-98f7-29aefb88c917.jpg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3473852" name="2f790260-f90f-11ef-932f-6991327258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0702271" name="2f790260-f90f-11ef-932f-699132725825.jpg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4879055" name="3abe7240-f90f-11ef-bae4-0fee8f9016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7464966" name="3abe7240-f90f-11ef-bae4-0fee8f90166e.jpg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1042201" name="42c224a0-f90f-11ef-b8c9-79f86850e6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8399353" name="42c224a0-f90f-11ef-b8c9-79f86850e6bf.jpg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Bodenbelag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1061818" name="95b641f0-f90f-11ef-9a30-f934ed2982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2549399" name="95b641f0-f90f-11ef-9a30-f934ed2982d5.jpg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1058840" name="991e4c20-f90f-11ef-807c-a5c8070343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4460466" name="991e4c20-f90f-11ef-807c-a5c807034333.jpg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5228455" name="b1e38b80-f90f-11ef-bf6c-114507e3b7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696645" name="b1e38b80-f90f-11ef-bf6c-114507e3b77e.jpg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1033741" name="b7f4e3c0-f90f-11ef-9de3-9d64bae9d7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9313602" name="b7f4e3c0-f90f-11ef-9de3-9d64bae9d7f3.jpg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8934378" name="d6407970-f90f-11ef-9c5a-25d5a955fb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9957346" name="d6407970-f90f-11ef-9c5a-25d5a955fb76.jpg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7173441" name="dcc09910-f90f-11ef-ad5d-dbb706623d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4002961" name="dcc09910-f90f-11ef-ad5d-dbb706623d39.jpg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Treppe zu Terrasse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7643659" name="d2486ed0-f910-11ef-a202-43fa563c79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336519" name="d2486ed0-f910-11ef-a202-43fa563c7966.jpg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4349110" name="34d3f100-f911-11ef-8731-5138fedbb3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6391722" name="34d3f100-f911-11ef-8731-5138fedbb313.jpg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6754391" name="17503230-f9a0-11ef-8ccc-f3f55625e1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4397306" name="17503230-f9a0-11ef-8ccc-f3f55625e104.jpg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6641544" name="1a26aac0-f9a0-11ef-9989-39d81b3c25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1528695" name="1a26aac0-f9a0-11ef-9989-39d81b3c25c3.jpg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2188048" name="569cb990-f9a0-11ef-bc87-e1802910b4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1073593" name="569cb990-f9a0-11ef-bc87-e1802910b472.jpg"/>
                          <pic:cNvPicPr/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4342639" name="5aca84c0-f9a0-11ef-a9d6-df3ede790b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9629471" name="5aca84c0-f9a0-11ef-a9d6-df3ede790b4c.jpg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9108036" name="6aa470e0-f9a0-11ef-9052-3bfbd752b9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141541" name="6aa470e0-f9a0-11ef-9052-3bfbd752b9b6.jpg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3734881" name="6d9d8ca0-f9a0-11ef-9e74-59e15bffaf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3166585" name="6d9d8ca0-f9a0-11ef-9e74-59e15bffaf98.jpg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Bodenbelag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6938171" name="7d964b60-f9a0-11ef-92c4-93cb850913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6222926" name="7d964b60-f9a0-11ef-92c4-93cb8509134d.jpg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036053" name="81657bd0-f9a0-11ef-9f19-5123d75069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4498987" name="81657bd0-f9a0-11ef-9f19-5123d750696d.jpg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4470026" name="936f4040-f9a0-11ef-bfbc-15b8ace9b0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1373783" name="936f4040-f9a0-11ef-bfbc-15b8ace9b071.jpg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3805985" name="95f91f70-f9a0-11ef-903d-dda99fa393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3690467" name="95f91f70-f9a0-11ef-903d-dda99fa3930b.jpg"/>
                          <pic:cNvPicPr/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2100932" name="a265d140-f9a0-11ef-8145-255f3aeda5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0563014" name="a265d140-f9a0-11ef-8145-255f3aeda5de.jpg"/>
                          <pic:cNvPicPr/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1436036" name="a5f7f8b0-f9a0-11ef-8c85-e5733504e5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7606577" name="a5f7f8b0-f9a0-11ef-8c85-e5733504e59d.jpg"/>
                          <pic:cNvPicPr/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0535504" name="b2595fe0-f9a0-11ef-9a8d-c5468bed47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1098219" name="b2595fe0-f9a0-11ef-9a8d-c5468bed47b2.jpg"/>
                          <pic:cNvPicPr/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3128512" name="b7303c50-f9a0-11ef-9ba7-715146ed38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5084544" name="b7303c50-f9a0-11ef-9ba7-715146ed3860.jpg"/>
                          <pic:cNvPicPr/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484950" name="d970b2e0-f9a0-11ef-b92b-73a08bc3b4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6583785" name="d970b2e0-f9a0-11ef-b92b-73a08bc3b4a3.jpg"/>
                          <pic:cNvPicPr/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5001184" name="dc2b3f00-f9a0-11ef-9acb-291c43fc52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375344" name="dc2b3f00-f9a0-11ef-9acb-291c43fc5246.jpg"/>
                          <pic:cNvPicPr/>
                        </pic:nvPicPr>
                        <pic:blipFill>
                          <a:blip r:embed="rId1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9424467" name="e9cbdcf0-f9a0-11ef-9497-a3054a150a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8842214" name="e9cbdcf0-f9a0-11ef-9497-a3054a150a79.jpg"/>
                          <pic:cNvPicPr/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2434456" name="efe8cdf0-f9a0-11ef-a632-596ea80d98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2571473" name="efe8cdf0-f9a0-11ef-a632-596ea80d9897.jpg"/>
                          <pic:cNvPicPr/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5192141" name="fa652170-f9a0-11ef-96f8-77e316517c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8010571" name="fa652170-f9a0-11ef-96f8-77e316517ccc.jpg"/>
                          <pic:cNvPicPr/>
                        </pic:nvPicPr>
                        <pic:blipFill>
                          <a:blip r:embed="rId1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7763145" name="fe5dabd0-f9a0-11ef-879c-41d079d0a3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7009917" name="fe5dabd0-f9a0-11ef-879c-41d079d0a305.jpg"/>
                          <pic:cNvPicPr/>
                        </pic:nvPicPr>
                        <pic:blipFill>
                          <a:blip r:embed="rId1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3506464" name="3a26ffe0-f9a1-11ef-9c55-1d7b3addb3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5415864" name="3a26ffe0-f9a1-11ef-9c55-1d7b3addb37e.jpg"/>
                          <pic:cNvPicPr/>
                        </pic:nvPicPr>
                        <pic:blipFill>
                          <a:blip r:embed="rId1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9036835" name="3ecb81b0-f9a1-11ef-babc-bd67f16d9c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8654034" name="3ecb81b0-f9a1-11ef-babc-bd67f16d9ccd.jpg"/>
                          <pic:cNvPicPr/>
                        </pic:nvPicPr>
                        <pic:blipFill>
                          <a:blip r:embed="rId1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9361398" name="54c82b30-f9a1-11ef-b35c-2def3b177d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7778312" name="54c82b30-f9a1-11ef-b35c-2def3b177dc4.jpg"/>
                          <pic:cNvPicPr/>
                        </pic:nvPicPr>
                        <pic:blipFill>
                          <a:blip r:embed="rId1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9942373" name="594a57f0-f9a1-11ef-9bfa-1bea3b981d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8780298" name="594a57f0-f9a1-11ef-9bfa-1bea3b981d2e.jpg"/>
                          <pic:cNvPicPr/>
                        </pic:nvPicPr>
                        <pic:blipFill>
                          <a:blip r:embed="rId1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6869205" name="64fce180-f9a1-11ef-a33d-bbdaaadd61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5838459" name="64fce180-f9a1-11ef-a33d-bbdaaadd61c6.jpg"/>
                          <pic:cNvPicPr/>
                        </pic:nvPicPr>
                        <pic:blipFill>
                          <a:blip r:embed="rId1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7275072" name="687e8e30-f9a1-11ef-b4f3-cfc1005eb0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6717242" name="687e8e30-f9a1-11ef-b4f3-cfc1005eb0fc.jpg"/>
                          <pic:cNvPicPr/>
                        </pic:nvPicPr>
                        <pic:blipFill>
                          <a:blip r:embed="rId1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2376914" name="89fee910-f9a1-11ef-9519-359c9da80c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0481798" name="89fee910-f9a1-11ef-9519-359c9da80c05.jpg"/>
                          <pic:cNvPicPr/>
                        </pic:nvPicPr>
                        <pic:blipFill>
                          <a:blip r:embed="rId1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4563545" name="90b35f20-f9a1-11ef-866e-d3f9ee6007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3810340" name="90b35f20-f9a1-11ef-866e-d3f9ee600769.jpg"/>
                          <pic:cNvPicPr/>
                        </pic:nvPicPr>
                        <pic:blipFill>
                          <a:blip r:embed="rId1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1355747" name="760884f0-f9a3-11ef-950c-cb7b999e1b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5902260" name="760884f0-f9a3-11ef-950c-cb7b999e1bf8.jpg"/>
                          <pic:cNvPicPr/>
                        </pic:nvPicPr>
                        <pic:blipFill>
                          <a:blip r:embed="rId1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1012206" name="79843e30-f9a3-11ef-bd72-2b61df5f3a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3961400" name="79843e30-f9a3-11ef-bd72-2b61df5f3a72.jpg"/>
                          <pic:cNvPicPr/>
                        </pic:nvPicPr>
                        <pic:blipFill>
                          <a:blip r:embed="rId1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3457362" name="9fe2ef90-f9a3-11ef-af82-27bdacbc0c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1165879" name="9fe2ef90-f9a3-11ef-af82-27bdacbc0cfa.jpg"/>
                          <pic:cNvPicPr/>
                        </pic:nvPicPr>
                        <pic:blipFill>
                          <a:blip r:embed="rId1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6053264" name="b59c9ca0-f9a3-11ef-8f5e-43bdbe92d6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0627886" name="b59c9ca0-f9a3-11ef-8f5e-43bdbe92d67b.jpg"/>
                          <pic:cNvPicPr/>
                        </pic:nvPicPr>
                        <pic:blipFill>
                          <a:blip r:embed="rId1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1418062" name="cc451680-f9a3-11ef-b2b6-4bfbf86832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6953487" name="cc451680-f9a3-11ef-b2b6-4bfbf86832cb.jpg"/>
                          <pic:cNvPicPr/>
                        </pic:nvPicPr>
                        <pic:blipFill>
                          <a:blip r:embed="rId1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0800526" name="d0df3810-f9a3-11ef-93b6-1ffd61f757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652025" name="d0df3810-f9a3-11ef-93b6-1ffd61f75769.jpg"/>
                          <pic:cNvPicPr/>
                        </pic:nvPicPr>
                        <pic:blipFill>
                          <a:blip r:embed="rId1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7929244" name="dc722bb0-f9a3-11ef-be37-d57e7fd8d1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5583318" name="dc722bb0-f9a3-11ef-be37-d57e7fd8d1a5.jpg"/>
                          <pic:cNvPicPr/>
                        </pic:nvPicPr>
                        <pic:blipFill>
                          <a:blip r:embed="rId1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4957042" name="e5a117a0-f9a3-11ef-97de-c34972bfb5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1447528" name="e5a117a0-f9a3-11ef-97de-c34972bfb57c.jpg"/>
                          <pic:cNvPicPr/>
                        </pic:nvPicPr>
                        <pic:blipFill>
                          <a:blip r:embed="rId1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Bodenbelag (alt)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3193194" name="2715af20-f9a4-11ef-abe6-1d8f99f272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039845" name="2715af20-f9a4-11ef-abe6-1d8f99f2725f.jpg"/>
                          <pic:cNvPicPr/>
                        </pic:nvPicPr>
                        <pic:blipFill>
                          <a:blip r:embed="rId2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1949733" name="50ec9750-f9a4-11ef-91fc-25d740ab4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9206814" name="50ec9750-f9a4-11ef-91fc-25d740ab4a65.jpg"/>
                          <pic:cNvPicPr/>
                        </pic:nvPicPr>
                        <pic:blipFill>
                          <a:blip r:embed="rId2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5620420" name="9c58c1f0-f9a4-11ef-9623-7178ad1ecd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8854311" name="9c58c1f0-f9a4-11ef-9623-7178ad1ecdc7.jpg"/>
                          <pic:cNvPicPr/>
                        </pic:nvPicPr>
                        <pic:blipFill>
                          <a:blip r:embed="rId2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4375469" name="a30807e0-f9a4-11ef-90b8-fd8f814c20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0225836" name="a30807e0-f9a4-11ef-90b8-fd8f814c205c.jpg"/>
                          <pic:cNvPicPr/>
                        </pic:nvPicPr>
                        <pic:blipFill>
                          <a:blip r:embed="rId2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003808" name="ad0b5ad0-f9a4-11ef-9693-bd93bb0696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7546552" name="ad0b5ad0-f9a4-11ef-9693-bd93bb0696f6.jpg"/>
                          <pic:cNvPicPr/>
                        </pic:nvPicPr>
                        <pic:blipFill>
                          <a:blip r:embed="rId2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9160471" name="b9eb8ef0-f9a4-11ef-95c6-d792d3a883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270984" name="b9eb8ef0-f9a4-11ef-95c6-d792d3a883a7.jpg"/>
                          <pic:cNvPicPr/>
                        </pic:nvPicPr>
                        <pic:blipFill>
                          <a:blip r:embed="rId2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Bodenbelag (alt)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6192659" name="c8a16d70-f9a4-11ef-8adb-8502d81db0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4320057" name="c8a16d70-f9a4-11ef-8adb-8502d81db088.jpg"/>
                          <pic:cNvPicPr/>
                        </pic:nvPicPr>
                        <pic:blipFill>
                          <a:blip r:embed="rId2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4055408" name="d1a551c0-f9a4-11ef-afd2-39092d3797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9840941" name="d1a551c0-f9a4-11ef-afd2-39092d379723.jpg"/>
                          <pic:cNvPicPr/>
                        </pic:nvPicPr>
                        <pic:blipFill>
                          <a:blip r:embed="rId2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9148454" name="f0b48590-f9a4-11ef-9f8c-bd7823355a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6398707" name="f0b48590-f9a4-11ef-9f8c-bd7823355aa1.jpg"/>
                          <pic:cNvPicPr/>
                        </pic:nvPicPr>
                        <pic:blipFill>
                          <a:blip r:embed="rId2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8264429" name="f3fcf9d0-f9a4-11ef-b8a1-31e007dd87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7646350" name="f3fcf9d0-f9a4-11ef-b8a1-31e007dd8756.jpg"/>
                          <pic:cNvPicPr/>
                        </pic:nvPicPr>
                        <pic:blipFill>
                          <a:blip r:embed="rId2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3549764" name="279dae60-f9a5-11ef-9bc8-a9fa994116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3862949" name="279dae60-f9a5-11ef-9bc8-a9fa994116f8.jpg"/>
                          <pic:cNvPicPr/>
                        </pic:nvPicPr>
                        <pic:blipFill>
                          <a:blip r:embed="rId2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7730346" name="29eb6ef0-f9a5-11ef-b440-35e6af34ac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9363767" name="29eb6ef0-f9a5-11ef-b440-35e6af34ac3e.jpg"/>
                          <pic:cNvPicPr/>
                        </pic:nvPicPr>
                        <pic:blipFill>
                          <a:blip r:embed="rId2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6547018" name="364f9540-f9a5-11ef-a17d-a91461458d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5344300" name="364f9540-f9a5-11ef-a17d-a91461458d8d.jpg"/>
                          <pic:cNvPicPr/>
                        </pic:nvPicPr>
                        <pic:blipFill>
                          <a:blip r:embed="rId2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9306767" name="39c90490-f9a5-11ef-a424-2b0d1cf000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6666243" name="39c90490-f9a5-11ef-a424-2b0d1cf000a6.jpg"/>
                          <pic:cNvPicPr/>
                        </pic:nvPicPr>
                        <pic:blipFill>
                          <a:blip r:embed="rId2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Bodenbelag (alt)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2476609" name="4b2b6570-f9a5-11ef-9c02-7bb7fc40d5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3498189" name="4b2b6570-f9a5-11ef-9c02-7bb7fc40d5b8.jpg"/>
                          <pic:cNvPicPr/>
                        </pic:nvPicPr>
                        <pic:blipFill>
                          <a:blip r:embed="rId2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4363727" name="4f093be0-f9a5-11ef-9600-2d385e8b87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6207092" name="4f093be0-f9a5-11ef-9600-2d385e8b873a.jpg"/>
                          <pic:cNvPicPr/>
                        </pic:nvPicPr>
                        <pic:blipFill>
                          <a:blip r:embed="rId2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6935848" name="874b16e0-f9a5-11ef-9c0c-b3a26b05ec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2854306" name="874b16e0-f9a5-11ef-9c0c-b3a26b05ecfa.jpg"/>
                          <pic:cNvPicPr/>
                        </pic:nvPicPr>
                        <pic:blipFill>
                          <a:blip r:embed="rId2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4058378" name="8bee1210-f9a5-11ef-a594-b159382af1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3502258" name="8bee1210-f9a5-11ef-a594-b159382af1a5.jpg"/>
                          <pic:cNvPicPr/>
                        </pic:nvPicPr>
                        <pic:blipFill>
                          <a:blip r:embed="rId2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6977897" name="994e2490-f9a5-11ef-8fb7-f7bd5ae142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1501983" name="994e2490-f9a5-11ef-8fb7-f7bd5ae14276.jpg"/>
                          <pic:cNvPicPr/>
                        </pic:nvPicPr>
                        <pic:blipFill>
                          <a:blip r:embed="rId2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2155539" name="a1b99970-f9a5-11ef-8c54-2bcf3052e0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5897379" name="a1b99970-f9a5-11ef-8c54-2bcf3052e004.jpg"/>
                          <pic:cNvPicPr/>
                        </pic:nvPicPr>
                        <pic:blipFill>
                          <a:blip r:embed="rId2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Bodenbelag (alt)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0904814" name="dbd7e020-f9a6-11ef-916f-a711460a21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5443265" name="dbd7e020-f9a6-11ef-916f-a711460a2159.jpg"/>
                          <pic:cNvPicPr/>
                        </pic:nvPicPr>
                        <pic:blipFill>
                          <a:blip r:embed="rId2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9725387" name="e12217d0-f9a6-11ef-b2a2-4f7c4eece9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1802275" name="e12217d0-f9a6-11ef-b2a2-4f7c4eece931.jpg"/>
                          <pic:cNvPicPr/>
                        </pic:nvPicPr>
                        <pic:blipFill>
                          <a:blip r:embed="rId2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2047693" name="f9a59340-f9a6-11ef-b66b-9b0c714b82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2234322" name="f9a59340-f9a6-11ef-b66b-9b0c714b829b.jpg"/>
                          <pic:cNvPicPr/>
                        </pic:nvPicPr>
                        <pic:blipFill>
                          <a:blip r:embed="rId2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6733868" name="000e5a50-f9a7-11ef-b388-4f1073c2b0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4867168" name="000e5a50-f9a7-11ef-b388-4f1073c2b07d.jpg"/>
                          <pic:cNvPicPr/>
                        </pic:nvPicPr>
                        <pic:blipFill>
                          <a:blip r:embed="rId2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0971295" name="12bdfbb0-f9a7-11ef-b199-cb4e7dbf3d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4477659" name="12bdfbb0-f9a7-11ef-b199-cb4e7dbf3d5a.jpg"/>
                          <pic:cNvPicPr/>
                        </pic:nvPicPr>
                        <pic:blipFill>
                          <a:blip r:embed="rId2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7500002" name="191e1030-f9a7-11ef-87b1-6ffa6b5ba9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2466901" name="191e1030-f9a7-11ef-87b1-6ffa6b5ba91d.jpg"/>
                          <pic:cNvPicPr/>
                        </pic:nvPicPr>
                        <pic:blipFill>
                          <a:blip r:embed="rId2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3975406" name="faa6ebc0-f9a8-11ef-85d2-67c88cc0ee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8836646" name="faa6ebc0-f9a8-11ef-85d2-67c88cc0ee43.jpg"/>
                          <pic:cNvPicPr/>
                        </pic:nvPicPr>
                        <pic:blipFill>
                          <a:blip r:embed="rId2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1576979" name="fcfaede0-f9a8-11ef-850c-172fa6dd1a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0647777" name="fcfaede0-f9a8-11ef-850c-172fa6dd1a7e.jpg"/>
                          <pic:cNvPicPr/>
                        </pic:nvPicPr>
                        <pic:blipFill>
                          <a:blip r:embed="rId2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6047436" name="11240fe0-f9a9-11ef-b624-0f8224c28f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0545646" name="11240fe0-f9a9-11ef-b624-0f8224c28ff0.jpg"/>
                          <pic:cNvPicPr/>
                        </pic:nvPicPr>
                        <pic:blipFill>
                          <a:blip r:embed="rId2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6399808" name="137ea1b0-f9a9-11ef-aaf7-3540fb8e7d0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1555971" name="137ea1b0-f9a9-11ef-aaf7-3540fb8e7d06.jpg"/>
                          <pic:cNvPicPr/>
                        </pic:nvPicPr>
                        <pic:blipFill>
                          <a:blip r:embed="rId2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0904704" name="18ded260-f9a9-11ef-bc57-ad64a9198a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8969637" name="18ded260-f9a9-11ef-bc57-ad64a9198a35.jpg"/>
                          <pic:cNvPicPr/>
                        </pic:nvPicPr>
                        <pic:blipFill>
                          <a:blip r:embed="rId2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1421763" name="1dd8ee40-f9a9-11ef-8071-9d656d6fa7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0165301" name="1dd8ee40-f9a9-11ef-8071-9d656d6fa7bf.jpg"/>
                          <pic:cNvPicPr/>
                        </pic:nvPicPr>
                        <pic:blipFill>
                          <a:blip r:embed="rId2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3875676" name="2b7d5cc0-f9a9-11ef-bda8-0f92e86b1b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7948514" name="2b7d5cc0-f9a9-11ef-bda8-0f92e86b1b77.jpg"/>
                          <pic:cNvPicPr/>
                        </pic:nvPicPr>
                        <pic:blipFill>
                          <a:blip r:embed="rId2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7351800" name="33909f80-f9a9-11ef-8dd7-1fec2ad9a7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2467170" name="33909f80-f9a9-11ef-8dd7-1fec2ad9a7d8.jpg"/>
                          <pic:cNvPicPr/>
                        </pic:nvPicPr>
                        <pic:blipFill>
                          <a:blip r:embed="rId2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braun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5012650" name="54775270-f9a9-11ef-91e4-05680dc88f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3132390" name="54775270-f9a9-11ef-91e4-05680dc88f61.jpg"/>
                          <pic:cNvPicPr/>
                        </pic:nvPicPr>
                        <pic:blipFill>
                          <a:blip r:embed="rId2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6448760" name="6a7a3d80-f9a9-11ef-982b-01a045dac8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4135556" name="6a7a3d80-f9a9-11ef-982b-01a045dac807.jpg"/>
                          <pic:cNvPicPr/>
                        </pic:nvPicPr>
                        <pic:blipFill>
                          <a:blip r:embed="rId2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0229957" name="8e2c6c80-f9a9-11ef-91fe-fd0b845a8a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9442377" name="8e2c6c80-f9a9-11ef-91fe-fd0b845a8a3f.jpg"/>
                          <pic:cNvPicPr/>
                        </pic:nvPicPr>
                        <pic:blipFill>
                          <a:blip r:embed="rId2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795969" name="913a96e0-f9a9-11ef-a15a-ed5e8e8c01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6318302" name="913a96e0-f9a9-11ef-a15a-ed5e8e8c014e.jpg"/>
                          <pic:cNvPicPr/>
                        </pic:nvPicPr>
                        <pic:blipFill>
                          <a:blip r:embed="rId2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3733827" name="9fc71b70-f9a9-11ef-8152-4da21d648b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4709574" name="9fc71b70-f9a9-11ef-8152-4da21d648b78.jpg"/>
                          <pic:cNvPicPr/>
                        </pic:nvPicPr>
                        <pic:blipFill>
                          <a:blip r:embed="rId2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8678001" name="a32a6ab0-f9a9-11ef-8305-3b02d8bb56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3488723" name="a32a6ab0-f9a9-11ef-8305-3b02d8bb560a.jpg"/>
                          <pic:cNvPicPr/>
                        </pic:nvPicPr>
                        <pic:blipFill>
                          <a:blip r:embed="rId2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2887504" name="adfe2d00-f9a9-11ef-8d7b-d30e80a80b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7617439" name="adfe2d00-f9a9-11ef-8d7b-d30e80a80be2.jpg"/>
                          <pic:cNvPicPr/>
                        </pic:nvPicPr>
                        <pic:blipFill>
                          <a:blip r:embed="rId2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3930609" name="b30bf7f0-f9a9-11ef-b612-3b03476b60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6245986" name="b30bf7f0-f9a9-11ef-b612-3b03476b60e2.jpg"/>
                          <pic:cNvPicPr/>
                        </pic:nvPicPr>
                        <pic:blipFill>
                          <a:blip r:embed="rId2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Bodenbelag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6551702" name="c6523400-f9a9-11ef-8ad6-4b48b12065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7505966" name="c6523400-f9a9-11ef-8ad6-4b48b120652c.jpg"/>
                          <pic:cNvPicPr/>
                        </pic:nvPicPr>
                        <pic:blipFill>
                          <a:blip r:embed="rId2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8866095" name="ca1640e0-f9a9-11ef-b7ed-df1d706dfd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3998015" name="ca1640e0-f9a9-11ef-b7ed-df1d706dfd75.jpg"/>
                          <pic:cNvPicPr/>
                        </pic:nvPicPr>
                        <pic:blipFill>
                          <a:blip r:embed="rId2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4234456" name="01962b70-f9aa-11ef-b7e2-e324e5aaef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6929674" name="01962b70-f9aa-11ef-b7e2-e324e5aaef2f.jpg"/>
                          <pic:cNvPicPr/>
                        </pic:nvPicPr>
                        <pic:blipFill>
                          <a:blip r:embed="rId2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1588291" name="045d61c0-f9aa-11ef-b1b8-87b19ebdc7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8087695" name="045d61c0-f9aa-11ef-b1b8-87b19ebdc79d.jpg"/>
                          <pic:cNvPicPr/>
                        </pic:nvPicPr>
                        <pic:blipFill>
                          <a:blip r:embed="rId2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3762206" name="0e395690-f9aa-11ef-afcf-47ac47b12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7662290" name="0e395690-f9aa-11ef-afcf-47ac47b12fb8.jpg"/>
                          <pic:cNvPicPr/>
                        </pic:nvPicPr>
                        <pic:blipFill>
                          <a:blip r:embed="rId2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485363" name="11d12350-f9aa-11ef-9b87-d1f199165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7350079" name="11d12350-f9aa-11ef-9b87-d1f199165692.jpg"/>
                          <pic:cNvPicPr/>
                        </pic:nvPicPr>
                        <pic:blipFill>
                          <a:blip r:embed="rId2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Bodenbelag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4957323" name="11dea5f0-f9ac-11ef-972b-735f1aed90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0900377" name="11dea5f0-f9ac-11ef-972b-735f1aed909e.jpg"/>
                          <pic:cNvPicPr/>
                        </pic:nvPicPr>
                        <pic:blipFill>
                          <a:blip r:embed="rId2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3596818" name="16b7a540-f9ac-11ef-b5ee-df2a9c85a2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2718592" name="16b7a540-f9ac-11ef-b5ee-df2a9c85a2a8.jpg"/>
                          <pic:cNvPicPr/>
                        </pic:nvPicPr>
                        <pic:blipFill>
                          <a:blip r:embed="rId2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2093258" name="2a0e3500-f9ac-11ef-b652-f5ca70e93a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3256814" name="2a0e3500-f9ac-11ef-b652-f5ca70e93a1f.jpg"/>
                          <pic:cNvPicPr/>
                        </pic:nvPicPr>
                        <pic:blipFill>
                          <a:blip r:embed="rId2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8494787" name="2ca114e0-f9ac-11ef-8ca0-11711d679c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5579875" name="2ca114e0-f9ac-11ef-8ca0-11711d679c5b.jpg"/>
                          <pic:cNvPicPr/>
                        </pic:nvPicPr>
                        <pic:blipFill>
                          <a:blip r:embed="rId2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6381095" name="38de0420-f9ac-11ef-b99a-49d9054f3c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7078406" name="38de0420-f9ac-11ef-b99a-49d9054f3cb6.jpg"/>
                          <pic:cNvPicPr/>
                        </pic:nvPicPr>
                        <pic:blipFill>
                          <a:blip r:embed="rId2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0920283" name="3d1b1190-f9ac-11ef-8172-ed97c17fa5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0510222" name="3d1b1190-f9ac-11ef-8172-ed97c17fa502.jpg"/>
                          <pic:cNvPicPr/>
                        </pic:nvPicPr>
                        <pic:blipFill>
                          <a:blip r:embed="rId2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Bodenbelag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8811578" name="828fd7c0-f9b0-11ef-a284-87b0fab3ff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901833" name="828fd7c0-f9b0-11ef-a284-87b0fab3ffd6.jpg"/>
                          <pic:cNvPicPr/>
                        </pic:nvPicPr>
                        <pic:blipFill>
                          <a:blip r:embed="rId2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4516516" name="84f56610-f9b0-11ef-afa7-4f81cdfba7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683161" name="84f56610-f9b0-11ef-afa7-4f81cdfba735.jpg"/>
                          <pic:cNvPicPr/>
                        </pic:nvPicPr>
                        <pic:blipFill>
                          <a:blip r:embed="rId2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4010557" name="9e1e4940-f9b0-11ef-afdb-294fdc2141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9880310" name="9e1e4940-f9b0-11ef-afdb-294fdc214162.jpg"/>
                          <pic:cNvPicPr/>
                        </pic:nvPicPr>
                        <pic:blipFill>
                          <a:blip r:embed="rId2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5125438" name="a0bd5e20-f9b0-11ef-b48f-5b22dc7e58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0147336" name="a0bd5e20-f9b0-11ef-b48f-5b22dc7e5807.jpg"/>
                          <pic:cNvPicPr/>
                        </pic:nvPicPr>
                        <pic:blipFill>
                          <a:blip r:embed="rId2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5866623" name="bb6937d0-f9b0-11ef-b113-876b2edcc8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8394547" name="bb6937d0-f9b0-11ef-b113-876b2edcc830.jpg"/>
                          <pic:cNvPicPr/>
                        </pic:nvPicPr>
                        <pic:blipFill>
                          <a:blip r:embed="rId2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5695073" name="c47b4cf0-f9b0-11ef-85ab-5fb45e58e2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5320420" name="c47b4cf0-f9b0-11ef-85ab-5fb45e58e216.jpg"/>
                          <pic:cNvPicPr/>
                        </pic:nvPicPr>
                        <pic:blipFill>
                          <a:blip r:embed="rId2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7132146" name="c3d5dcd0-f9be-11ef-a750-affe35e321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6653493" name="c3d5dcd0-f9be-11ef-a750-affe35e321b4.jpg"/>
                          <pic:cNvPicPr/>
                        </pic:nvPicPr>
                        <pic:blipFill>
                          <a:blip r:embed="rId2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56464829" name="cfb765a0-f9be-11ef-b7e8-9b62f84486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4702072" name="cfb765a0-f9be-11ef-b7e8-9b62f844869a.jpg"/>
                          <pic:cNvPicPr/>
                        </pic:nvPicPr>
                        <pic:blipFill>
                          <a:blip r:embed="rId2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4397534" name="fcaf3ce0-f9be-11ef-916c-cf172b6244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5225800" name="fcaf3ce0-f9be-11ef-916c-cf172b62440e.jpg"/>
                          <pic:cNvPicPr/>
                        </pic:nvPicPr>
                        <pic:blipFill>
                          <a:blip r:embed="rId2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0961666" name="ffe98050-f9be-11ef-a70f-fd607df914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8054181" name="ffe98050-f9be-11ef-a70f-fd607df914ef.jpg"/>
                          <pic:cNvPicPr/>
                        </pic:nvPicPr>
                        <pic:blipFill>
                          <a:blip r:embed="rId2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3121976" name="46eb4bf0-f9bf-11ef-87b1-555c0da896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5377915" name="46eb4bf0-f9bf-11ef-87b1-555c0da896fb.jpg"/>
                          <pic:cNvPicPr/>
                        </pic:nvPicPr>
                        <pic:blipFill>
                          <a:blip r:embed="rId2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0470268" name="4fefcc80-f9bf-11ef-b624-4d91fc0ccd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6474723" name="4fefcc80-f9bf-11ef-b624-4d91fc0ccde9.jpg"/>
                          <pic:cNvPicPr/>
                        </pic:nvPicPr>
                        <pic:blipFill>
                          <a:blip r:embed="rId2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8705421" name="5c750f60-f9bf-11ef-98bb-856116baf2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8356780" name="5c750f60-f9bf-11ef-98bb-856116baf2cd.jpg"/>
                          <pic:cNvPicPr/>
                        </pic:nvPicPr>
                        <pic:blipFill>
                          <a:blip r:embed="rId2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7408725" name="60e031b0-f9bf-11ef-942c-cf649914f3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5423956" name="60e031b0-f9bf-11ef-942c-cf649914f3b0.jpg"/>
                          <pic:cNvPicPr/>
                        </pic:nvPicPr>
                        <pic:blipFill>
                          <a:blip r:embed="rId2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Cushion-Vinyl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rot/braun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1885849" name="a46384f0-f9bf-11ef-83e6-754c548da7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9246380" name="a46384f0-f9bf-11ef-83e6-754c548da745.jpg"/>
                          <pic:cNvPicPr/>
                        </pic:nvPicPr>
                        <pic:blipFill>
                          <a:blip r:embed="rId2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0786814" name="aae13390-f9bf-11ef-a10e-8be9ae40f5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822278" name="aae13390-f9bf-11ef-a10e-8be9ae40f5b3.jpg"/>
                          <pic:cNvPicPr/>
                        </pic:nvPicPr>
                        <pic:blipFill>
                          <a:blip r:embed="rId2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9597813" name="bed6c270-f9bf-11ef-8ae8-2d8ba014dc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2771470" name="bed6c270-f9bf-11ef-8ae8-2d8ba014dc79.jpg"/>
                          <pic:cNvPicPr/>
                        </pic:nvPicPr>
                        <pic:blipFill>
                          <a:blip r:embed="rId2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6263209" name="c5372510-f9bf-11ef-b018-41eb8e352b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5845190" name="c5372510-f9bf-11ef-b018-41eb8e352b51.jpg"/>
                          <pic:cNvPicPr/>
                        </pic:nvPicPr>
                        <pic:blipFill>
                          <a:blip r:embed="rId2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6248556" name="fd970f60-f9bf-11ef-ace4-3571e301f0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6493201" name="fd970f60-f9bf-11ef-ace4-3571e301f0da.jpg"/>
                          <pic:cNvPicPr/>
                        </pic:nvPicPr>
                        <pic:blipFill>
                          <a:blip r:embed="rId2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7113966" name="0374ad70-f9c0-11ef-9432-bbc9a946c7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3927323" name="0374ad70-f9c0-11ef-9432-bbc9a946c755.jpg"/>
                          <pic:cNvPicPr/>
                        </pic:nvPicPr>
                        <pic:blipFill>
                          <a:blip r:embed="rId2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2457198" name="20af9670-f9c0-11ef-82a0-4d8db7293a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9200679" name="20af9670-f9c0-11ef-82a0-4d8db7293af4.jpg"/>
                          <pic:cNvPicPr/>
                        </pic:nvPicPr>
                        <pic:blipFill>
                          <a:blip r:embed="rId2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8445453" name="2416b640-f9c0-11ef-8508-19b2a8bf3d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8341862" name="2416b640-f9c0-11ef-8508-19b2a8bf3d2f.jpg"/>
                          <pic:cNvPicPr/>
                        </pic:nvPicPr>
                        <pic:blipFill>
                          <a:blip r:embed="rId2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Bodenbelag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7624093" name="3e0ef760-f9c0-11ef-968e-b3e9cf2abb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3372193" name="3e0ef760-f9c0-11ef-968e-b3e9cf2abbb3.jpg"/>
                          <pic:cNvPicPr/>
                        </pic:nvPicPr>
                        <pic:blipFill>
                          <a:blip r:embed="rId2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5342035" name="541eb3b0-f9c0-11ef-ba46-7b1ff9be4f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2300052" name="541eb3b0-f9c0-11ef-ba46-7b1ff9be4fed.jpg"/>
                          <pic:cNvPicPr/>
                        </pic:nvPicPr>
                        <pic:blipFill>
                          <a:blip r:embed="rId2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5178885" name="7650ab50-f9c0-11ef-a3b9-3722b3310b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6203898" name="7650ab50-f9c0-11ef-a3b9-3722b3310bb9.jpg"/>
                          <pic:cNvPicPr/>
                        </pic:nvPicPr>
                        <pic:blipFill>
                          <a:blip r:embed="rId2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2279829" name="7c27e0c0-f9c0-11ef-b730-e771ecd209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5526525" name="7c27e0c0-f9c0-11ef-b730-e771ecd209fd.jpg"/>
                          <pic:cNvPicPr/>
                        </pic:nvPicPr>
                        <pic:blipFill>
                          <a:blip r:embed="rId2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3489385" name="8db45ee0-f9c0-11ef-b305-d7de17a9c0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3170877" name="8db45ee0-f9c0-11ef-b305-d7de17a9c0e9.jpg"/>
                          <pic:cNvPicPr/>
                        </pic:nvPicPr>
                        <pic:blipFill>
                          <a:blip r:embed="rId2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3420633" name="92525100-f9c0-11ef-b024-9f0a57fe21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6841308" name="92525100-f9c0-11ef-b024-9f0a57fe219d.jpg"/>
                          <pic:cNvPicPr/>
                        </pic:nvPicPr>
                        <pic:blipFill>
                          <a:blip r:embed="rId2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>braun (alt)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6080568" name="a2c0dc00-f9c0-11ef-adf9-cb72ca225f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3462163" name="a2c0dc00-f9c0-11ef-adf9-cb72ca225fc5.jpg"/>
                          <pic:cNvPicPr/>
                        </pic:nvPicPr>
                        <pic:blipFill>
                          <a:blip r:embed="rId2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7348501" name="b843e8b0-f9c0-11ef-b43b-37471ddf9d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942123" name="b843e8b0-f9c0-11ef-b43b-37471ddf9d68.jpg"/>
                          <pic:cNvPicPr/>
                        </pic:nvPicPr>
                        <pic:blipFill>
                          <a:blip r:embed="rId2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3301663" name="eb8f0330-f9c0-11ef-aa18-e5f3d1c3e6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320109" name="eb8f0330-f9c0-11ef-aa18-e5f3d1c3e65f.jpg"/>
                          <pic:cNvPicPr/>
                        </pic:nvPicPr>
                        <pic:blipFill>
                          <a:blip r:embed="rId2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7513487" name="f21cb760-f9c0-11ef-87c5-cffd83db79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1263003" name="f21cb760-f9c0-11ef-87c5-cffd83db796a.jpg"/>
                          <pic:cNvPicPr/>
                        </pic:nvPicPr>
                        <pic:blipFill>
                          <a:blip r:embed="rId2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282552" name="fdab3e30-f9c0-11ef-9603-bfcb924ac5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8265418" name="fdab3e30-f9c0-11ef-9603-bfcb924ac5d8.jpg"/>
                          <pic:cNvPicPr/>
                        </pic:nvPicPr>
                        <pic:blipFill>
                          <a:blip r:embed="rId2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2789731" name="03a739b0-f9c1-11ef-a046-39100f0608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9209197" name="03a739b0-f9c1-11ef-a046-39100f06087f.jpg"/>
                          <pic:cNvPicPr/>
                        </pic:nvPicPr>
                        <pic:blipFill>
                          <a:blip r:embed="rId2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Bodenbelag (neu)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0908383" name="1c5cc1a0-f9c1-11ef-9abe-2be8c4acf8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8729509" name="1c5cc1a0-f9c1-11ef-9abe-2be8c4acf84a.jpg"/>
                          <pic:cNvPicPr/>
                        </pic:nvPicPr>
                        <pic:blipFill>
                          <a:blip r:embed="rId2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5278371" name="2985be90-f9c1-11ef-a6ce-8992cf2411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5949552" name="2985be90-f9c1-11ef-a6ce-8992cf24115f.jpg"/>
                          <pic:cNvPicPr/>
                        </pic:nvPicPr>
                        <pic:blipFill>
                          <a:blip r:embed="rId2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1068965" name="4e31b6e0-f9c1-11ef-ae92-ab4e48a826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5028095" name="4e31b6e0-f9c1-11ef-ae92-ab4e48a826b1.jpg"/>
                          <pic:cNvPicPr/>
                        </pic:nvPicPr>
                        <pic:blipFill>
                          <a:blip r:embed="rId2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3478936" name="51e41080-f9c1-11ef-88d5-f5e6123b52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0342103" name="51e41080-f9c1-11ef-88d5-f5e6123b5287.jpg"/>
                          <pic:cNvPicPr/>
                        </pic:nvPicPr>
                        <pic:blipFill>
                          <a:blip r:embed="rId2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0931934" name="6263b280-f9c1-11ef-b8be-6de3f77729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3005060" name="6263b280-f9c1-11ef-b8be-6de3f77729f3.jpg"/>
                          <pic:cNvPicPr/>
                        </pic:nvPicPr>
                        <pic:blipFill>
                          <a:blip r:embed="rId2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6858919" name="68a4a640-f9c1-11ef-ab7f-8b6243792d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0583478" name="68a4a640-f9c1-11ef-ab7f-8b6243792d0c.jpg"/>
                          <pic:cNvPicPr/>
                        </pic:nvPicPr>
                        <pic:blipFill>
                          <a:blip r:embed="rId2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9747029" name="f0a60a00-f9cd-11ef-9ce2-c974ddde5f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6052573" name="f0a60a00-f9cd-11ef-9ce2-c974ddde5f3f.jpg"/>
                          <pic:cNvPicPr/>
                        </pic:nvPicPr>
                        <pic:blipFill>
                          <a:blip r:embed="rId2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6368335" name="f6dd87e0-f9cd-11ef-bb99-05aac4e8fe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9205081" name="f6dd87e0-f9cd-11ef-bb99-05aac4e8fe8f.jpg"/>
                          <pic:cNvPicPr/>
                        </pic:nvPicPr>
                        <pic:blipFill>
                          <a:blip r:embed="rId2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4885024" name="0838bcd0-f9ce-11ef-92b4-07bae38481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0936465" name="0838bcd0-f9ce-11ef-92b4-07bae3848167.jpg"/>
                          <pic:cNvPicPr/>
                        </pic:nvPicPr>
                        <pic:blipFill>
                          <a:blip r:embed="rId2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6739279" name="0fc45900-f9ce-11ef-a9c1-997c31aa25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9633601" name="0fc45900-f9ce-11ef-a9c1-997c31aa25b7.jpg"/>
                          <pic:cNvPicPr/>
                        </pic:nvPicPr>
                        <pic:blipFill>
                          <a:blip r:embed="rId2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Bidenbelag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weiss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0776334" name="211aabf0-f9ce-11ef-a7f7-1f036e822a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826392" name="211aabf0-f9ce-11ef-a7f7-1f036e822aab.jpg"/>
                          <pic:cNvPicPr/>
                        </pic:nvPicPr>
                        <pic:blipFill>
                          <a:blip r:embed="rId2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5593189" name="497f6680-f9ce-11ef-82dd-9baf877ee5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2832956" name="497f6680-f9ce-11ef-82dd-9baf877ee588.jpg"/>
                          <pic:cNvPicPr/>
                        </pic:nvPicPr>
                        <pic:blipFill>
                          <a:blip r:embed="rId2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3318716" name="5960a5a0-f9ce-11ef-a8b5-253adb2fc4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358078" name="5960a5a0-f9ce-11ef-a8b5-253adb2fc42c.jpg"/>
                          <pic:cNvPicPr/>
                        </pic:nvPicPr>
                        <pic:blipFill>
                          <a:blip r:embed="rId3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6876080" name="5d86a8a0-f9ce-11ef-8db9-f38a8d8dbe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5288992" name="5d86a8a0-f9ce-11ef-8db9-f38a8d8dbe12.jpg"/>
                          <pic:cNvPicPr/>
                        </pic:nvPicPr>
                        <pic:blipFill>
                          <a:blip r:embed="rId3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7007943" name="9dd18d30-f9ce-11ef-899b-77ac153dd6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9577521" name="9dd18d30-f9ce-11ef-899b-77ac153dd607.jpg"/>
                          <pic:cNvPicPr/>
                        </pic:nvPicPr>
                        <pic:blipFill>
                          <a:blip r:embed="rId3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8906423" name="a0a82cd0-f9ce-11ef-99dd-712bf5420d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6782372" name="a0a82cd0-f9ce-11ef-99dd-712bf5420d86.jpg"/>
                          <pic:cNvPicPr/>
                        </pic:nvPicPr>
                        <pic:blipFill>
                          <a:blip r:embed="rId3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6032283" name="b2db4b30-f9ce-11ef-9b63-1305082a31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7408615" name="b2db4b30-f9ce-11ef-9b63-1305082a31d2.jpg"/>
                          <pic:cNvPicPr/>
                        </pic:nvPicPr>
                        <pic:blipFill>
                          <a:blip r:embed="rId3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6620802" name="b6430740-f9ce-11ef-9e6f-0b25807996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1442394" name="b6430740-f9ce-11ef-9e6f-0b2580799666.jpg"/>
                          <pic:cNvPicPr/>
                        </pic:nvPicPr>
                        <pic:blipFill>
                          <a:blip r:embed="rId3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7345770" name="c4ab3af0-f9ce-11ef-a5d2-e169624b5a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1682862" name="c4ab3af0-f9ce-11ef-a5d2-e169624b5a6f.jpg"/>
                          <pic:cNvPicPr/>
                        </pic:nvPicPr>
                        <pic:blipFill>
                          <a:blip r:embed="rId3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2229734" name="c874c610-f9ce-11ef-ab26-9386420b88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8835277" name="c874c610-f9ce-11ef-ab26-9386420b88f4.jpg"/>
                          <pic:cNvPicPr/>
                        </pic:nvPicPr>
                        <pic:blipFill>
                          <a:blip r:embed="rId3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4294457" name="dea3ca30-f9ce-11ef-a4b8-9dd30f98ab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3107473" name="dea3ca30-f9ce-11ef-a4b8-9dd30f98abd2.jpg"/>
                          <pic:cNvPicPr/>
                        </pic:nvPicPr>
                        <pic:blipFill>
                          <a:blip r:embed="rId3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0103263" name="e379bc40-f9ce-11ef-aac5-05ac2a8e87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9783219" name="e379bc40-f9ce-11ef-aac5-05ac2a8e8791.jpg"/>
                          <pic:cNvPicPr/>
                        </pic:nvPicPr>
                        <pic:blipFill>
                          <a:blip r:embed="rId3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Bodenbelag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4650260" name="20400df0-f9cf-11ef-b720-e39d92d338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2983396" name="20400df0-f9cf-11ef-b720-e39d92d33831.jpg"/>
                          <pic:cNvPicPr/>
                        </pic:nvPicPr>
                        <pic:blipFill>
                          <a:blip r:embed="rId3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1611285" name="25744ca0-f9cf-11ef-a20a-93f24fb1b4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1076559" name="25744ca0-f9cf-11ef-a20a-93f24fb1b4b6.jpg"/>
                          <pic:cNvPicPr/>
                        </pic:nvPicPr>
                        <pic:blipFill>
                          <a:blip r:embed="rId3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3807074" name="5336c6e0-f9cf-11ef-a5c3-578ff5d4c4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728045" name="5336c6e0-f9cf-11ef-a5c3-578ff5d4c477.jpg"/>
                          <pic:cNvPicPr/>
                        </pic:nvPicPr>
                        <pic:blipFill>
                          <a:blip r:embed="rId3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2746625" name="59fcf030-f9cf-11ef-b11c-39d4f1743d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024742" name="59fcf030-f9cf-11ef-b11c-39d4f1743d55.jpg"/>
                          <pic:cNvPicPr/>
                        </pic:nvPicPr>
                        <pic:blipFill>
                          <a:blip r:embed="rId3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4623699" name="7b4683a0-f9cf-11ef-b33d-c157aaa3bf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1309743" name="7b4683a0-f9cf-11ef-b33d-c157aaa3bf0e.jpg"/>
                          <pic:cNvPicPr/>
                        </pic:nvPicPr>
                        <pic:blipFill>
                          <a:blip r:embed="rId3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8117545" name="7ecdae90-f9cf-11ef-b671-776d0acfe0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6801499" name="7ecdae90-f9cf-11ef-b671-776d0acfe02b.jpg"/>
                          <pic:cNvPicPr/>
                        </pic:nvPicPr>
                        <pic:blipFill>
                          <a:blip r:embed="rId3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Bodenbelag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738101" name="94818f40-f9cf-11ef-85b5-779e56d676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3302292" name="94818f40-f9cf-11ef-85b5-779e56d6766d.jpg"/>
                          <pic:cNvPicPr/>
                        </pic:nvPicPr>
                        <pic:blipFill>
                          <a:blip r:embed="rId3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3956231" name="984b1a60-f9cf-11ef-aa94-712bbca100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9816297" name="984b1a60-f9cf-11ef-aa94-712bbca1000c.jpg"/>
                          <pic:cNvPicPr/>
                        </pic:nvPicPr>
                        <pic:blipFill>
                          <a:blip r:embed="rId3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9625446" name="a9850bb0-f9cf-11ef-90ea-655c7f6e82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0457782" name="a9850bb0-f9cf-11ef-90ea-655c7f6e827a.jpg"/>
                          <pic:cNvPicPr/>
                        </pic:nvPicPr>
                        <pic:blipFill>
                          <a:blip r:embed="rId3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5015048" name="af83ed60-f9cf-11ef-9cdb-6337d596ee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5144701" name="af83ed60-f9cf-11ef-9cdb-6337d596eefa.jpg"/>
                          <pic:cNvPicPr/>
                        </pic:nvPicPr>
                        <pic:blipFill>
                          <a:blip r:embed="rId3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0528804" name="b982d380-f9cf-11ef-9cdd-c17c60bf40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1598346" name="b982d380-f9cf-11ef-9cdd-c17c60bf40a6.jpg"/>
                          <pic:cNvPicPr/>
                        </pic:nvPicPr>
                        <pic:blipFill>
                          <a:blip r:embed="rId3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6820272" name="c1390220-f9cf-11ef-88e5-c12e20c093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0682798" name="c1390220-f9cf-11ef-88e5-c12e20c093f0.jpg"/>
                          <pic:cNvPicPr/>
                        </pic:nvPicPr>
                        <pic:blipFill>
                          <a:blip r:embed="rId3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Bodenbelag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9535105" name="d4320890-f9cf-11ef-a764-27add6e6a6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451177" name="d4320890-f9cf-11ef-a764-27add6e6a6de.jpg"/>
                          <pic:cNvPicPr/>
                        </pic:nvPicPr>
                        <pic:blipFill>
                          <a:blip r:embed="rId3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500506" name="e57325d0-f9cf-11ef-94db-5dd7da6309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0164698" name="e57325d0-f9cf-11ef-94db-5dd7da6309fd.jpg"/>
                          <pic:cNvPicPr/>
                        </pic:nvPicPr>
                        <pic:blipFill>
                          <a:blip r:embed="rId3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4262066" name="33071270-f9d0-11ef-8b88-73c1124d53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4459516" name="33071270-f9d0-11ef-8b88-73c1124d536a.jpg"/>
                          <pic:cNvPicPr/>
                        </pic:nvPicPr>
                        <pic:blipFill>
                          <a:blip r:embed="rId3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6737053" name="3ca7abf0-f9d0-11ef-a85a-2b05e8b154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9458142" name="3ca7abf0-f9d0-11ef-a85a-2b05e8b154b1.jpg"/>
                          <pic:cNvPicPr/>
                        </pic:nvPicPr>
                        <pic:blipFill>
                          <a:blip r:embed="rId3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6881286" name="55066150-f9d0-11ef-9acf-6b6bf5b982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7948676" name="55066150-f9d0-11ef-9acf-6b6bf5b9827b.jpg"/>
                          <pic:cNvPicPr/>
                        </pic:nvPicPr>
                        <pic:blipFill>
                          <a:blip r:embed="rId3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3345611" name="591559e0-f9d0-11ef-8b5e-5feb3da0b2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1159409" name="591559e0-f9d0-11ef-8b5e-5feb3da0b2ed.jpg"/>
                          <pic:cNvPicPr/>
                        </pic:nvPicPr>
                        <pic:blipFill>
                          <a:blip r:embed="rId3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MaP-163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7287603" name="62c538d0-f9d4-11ef-89e7-cb65f4eb0f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6983236" name="62c538d0-f9d4-11ef-89e7-cb65f4eb0f5b.jpg"/>
                          <pic:cNvPicPr/>
                        </pic:nvPicPr>
                        <pic:blipFill>
                          <a:blip r:embed="rId3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2835091" name="6a3b5130-f9d4-11ef-8aa7-a5825bdd67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6115230" name="6a3b5130-f9d4-11ef-8aa7-a5825bdd6751.jpg"/>
                          <pic:cNvPicPr/>
                        </pic:nvPicPr>
                        <pic:blipFill>
                          <a:blip r:embed="rId3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DG-UG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3978827" name="9b89d860-f9d4-11ef-9c3c-01f9b3e0e4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6408779" name="9b89d860-f9d4-11ef-9c3c-01f9b3e0e41d.jpg"/>
                          <pic:cNvPicPr/>
                        </pic:nvPicPr>
                        <pic:blipFill>
                          <a:blip r:embed="rId3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3495750" name="9f09fe70-f9d4-11ef-ad1d-4dbea9e273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1409372" name="9f09fe70-f9d4-11ef-ad1d-4dbea9e27348.jpg"/>
                          <pic:cNvPicPr/>
                        </pic:nvPicPr>
                        <pic:blipFill>
                          <a:blip r:embed="rId3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DG-UG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Sockelplatte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95779663" name="06a854a0-f9d5-11ef-b4bc-03533bdadc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4232034" name="06a854a0-f9d5-11ef-b4bc-03533bdadc49.jpg"/>
                          <pic:cNvPicPr/>
                        </pic:nvPicPr>
                        <pic:blipFill>
                          <a:blip r:embed="rId3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4565302" name="1646e570-f9d5-11ef-952f-011cf03a07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8271691" name="1646e570-f9d5-11ef-952f-011cf03a0794.jpg"/>
                          <pic:cNvPicPr/>
                        </pic:nvPicPr>
                        <pic:blipFill>
                          <a:blip r:embed="rId3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Waschküche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5964250" name="2a20e090-f9d6-11ef-a149-9fe774ab84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1828686" name="2a20e090-f9d6-11ef-a149-9fe774ab84f2.jpg"/>
                          <pic:cNvPicPr/>
                        </pic:nvPicPr>
                        <pic:blipFill>
                          <a:blip r:embed="rId3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1402299" name="330b4970-f9d6-11ef-8c5d-871ec1517a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7857677" name="330b4970-f9d6-11ef-8c5d-871ec1517a9e.jpg"/>
                          <pic:cNvPicPr/>
                        </pic:nvPicPr>
                        <pic:blipFill>
                          <a:blip r:embed="rId3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Waschküche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6585214" name="9aabc280-f9d6-11ef-936d-b5c4fcaeca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8582338" name="9aabc280-f9d6-11ef-936d-b5c4fcaeca08.jpg"/>
                          <pic:cNvPicPr/>
                        </pic:nvPicPr>
                        <pic:blipFill>
                          <a:blip r:embed="rId3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082639" name="9f95b1c0-f9d6-11ef-b6cd-536ca1bb67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7873983" name="9f95b1c0-f9d6-11ef-b6cd-536ca1bb67a0.jpg"/>
                          <pic:cNvPicPr/>
                        </pic:nvPicPr>
                        <pic:blipFill>
                          <a:blip r:embed="rId3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Keller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Rohrummentelung</w:t>
            </w:r>
          </w:p>
          <w:p>
            <w:pPr>
              <w:spacing w:before="0" w:after="0"/>
            </w:pPr>
            <w:r>
              <w:t>Wasserleitungen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689196" name="c2b2a5a0-f9d6-11ef-82b2-7b1d3ff89a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2394212" name="c2b2a5a0-f9d6-11ef-82b2-7b1d3ff89a01.jpg"/>
                          <pic:cNvPicPr/>
                        </pic:nvPicPr>
                        <pic:blipFill>
                          <a:blip r:embed="rId3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5540185" name="c6bc1ff0-f9d6-11ef-9a6d-5fbbebbd27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367315" name="c6bc1ff0-f9d6-11ef-9a6d-5fbbebbd2719.jpg"/>
                          <pic:cNvPicPr/>
                        </pic:nvPicPr>
                        <pic:blipFill>
                          <a:blip r:embed="rId3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Treppenhaus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0904396" name="57b6fe30-f9d7-11ef-98ab-f96d4de7d3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94874" name="57b6fe30-f9d7-11ef-98ab-f96d4de7d348.jpg"/>
                          <pic:cNvPicPr/>
                        </pic:nvPicPr>
                        <pic:blipFill>
                          <a:blip r:embed="rId3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05186951" name="5cfa7f20-f9d7-11ef-93ea-d5f3ae630b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7779723" name="5cfa7f20-f9d7-11ef-93ea-d5f3ae630b6b.jpg"/>
                          <pic:cNvPicPr/>
                        </pic:nvPicPr>
                        <pic:blipFill>
                          <a:blip r:embed="rId3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MaP-171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/>
        </w:tc>
      </w:tr>
    </w:tbl>
    <w:sectPr>
      <w:headerReference w:type="default" r:id="rId3"/>
      <w:footerReference w:type="default" r:id="rId34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ABZ 2.0</w:t>
          </w:r>
        </w:p>
        <w:p>
          <w:pPr>
            <w:spacing w:before="0" w:after="0"/>
          </w:pPr>
          <w:r>
            <w:t>198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media/document_image_rId115.jpeg" Type="http://schemas.openxmlformats.org/officeDocument/2006/relationships/image" Id="rId115"/>
    <Relationship Target="media/document_image_rId116.jpeg" Type="http://schemas.openxmlformats.org/officeDocument/2006/relationships/image" Id="rId116"/>
    <Relationship Target="media/document_image_rId117.jpeg" Type="http://schemas.openxmlformats.org/officeDocument/2006/relationships/image" Id="rId117"/>
    <Relationship Target="media/document_image_rId118.jpeg" Type="http://schemas.openxmlformats.org/officeDocument/2006/relationships/image" Id="rId118"/>
    <Relationship Target="media/document_image_rId119.jpeg" Type="http://schemas.openxmlformats.org/officeDocument/2006/relationships/image" Id="rId119"/>
    <Relationship Target="media/document_image_rId120.jpeg" Type="http://schemas.openxmlformats.org/officeDocument/2006/relationships/image" Id="rId120"/>
    <Relationship Target="media/document_image_rId121.jpeg" Type="http://schemas.openxmlformats.org/officeDocument/2006/relationships/image" Id="rId121"/>
    <Relationship Target="media/document_image_rId122.jpeg" Type="http://schemas.openxmlformats.org/officeDocument/2006/relationships/image" Id="rId122"/>
    <Relationship Target="media/document_image_rId123.jpeg" Type="http://schemas.openxmlformats.org/officeDocument/2006/relationships/image" Id="rId123"/>
    <Relationship Target="media/document_image_rId124.jpeg" Type="http://schemas.openxmlformats.org/officeDocument/2006/relationships/image" Id="rId124"/>
    <Relationship Target="media/document_image_rId125.jpeg" Type="http://schemas.openxmlformats.org/officeDocument/2006/relationships/image" Id="rId125"/>
    <Relationship Target="media/document_image_rId126.jpeg" Type="http://schemas.openxmlformats.org/officeDocument/2006/relationships/image" Id="rId126"/>
    <Relationship Target="media/document_image_rId127.jpeg" Type="http://schemas.openxmlformats.org/officeDocument/2006/relationships/image" Id="rId127"/>
    <Relationship Target="media/document_image_rId128.jpeg" Type="http://schemas.openxmlformats.org/officeDocument/2006/relationships/image" Id="rId128"/>
    <Relationship Target="media/document_image_rId129.jpeg" Type="http://schemas.openxmlformats.org/officeDocument/2006/relationships/image" Id="rId129"/>
    <Relationship Target="media/document_image_rId130.jpeg" Type="http://schemas.openxmlformats.org/officeDocument/2006/relationships/image" Id="rId130"/>
    <Relationship Target="media/document_image_rId131.jpeg" Type="http://schemas.openxmlformats.org/officeDocument/2006/relationships/image" Id="rId131"/>
    <Relationship Target="media/document_image_rId132.jpeg" Type="http://schemas.openxmlformats.org/officeDocument/2006/relationships/image" Id="rId132"/>
    <Relationship Target="media/document_image_rId133.jpeg" Type="http://schemas.openxmlformats.org/officeDocument/2006/relationships/image" Id="rId133"/>
    <Relationship Target="media/document_image_rId134.jpeg" Type="http://schemas.openxmlformats.org/officeDocument/2006/relationships/image" Id="rId134"/>
    <Relationship Target="media/document_image_rId135.jpeg" Type="http://schemas.openxmlformats.org/officeDocument/2006/relationships/image" Id="rId135"/>
    <Relationship Target="media/document_image_rId136.jpeg" Type="http://schemas.openxmlformats.org/officeDocument/2006/relationships/image" Id="rId136"/>
    <Relationship Target="media/document_image_rId137.jpeg" Type="http://schemas.openxmlformats.org/officeDocument/2006/relationships/image" Id="rId137"/>
    <Relationship Target="media/document_image_rId138.jpeg" Type="http://schemas.openxmlformats.org/officeDocument/2006/relationships/image" Id="rId138"/>
    <Relationship Target="media/document_image_rId139.jpeg" Type="http://schemas.openxmlformats.org/officeDocument/2006/relationships/image" Id="rId139"/>
    <Relationship Target="media/document_image_rId140.jpeg" Type="http://schemas.openxmlformats.org/officeDocument/2006/relationships/image" Id="rId140"/>
    <Relationship Target="media/document_image_rId141.jpeg" Type="http://schemas.openxmlformats.org/officeDocument/2006/relationships/image" Id="rId141"/>
    <Relationship Target="media/document_image_rId142.jpeg" Type="http://schemas.openxmlformats.org/officeDocument/2006/relationships/image" Id="rId142"/>
    <Relationship Target="media/document_image_rId143.jpeg" Type="http://schemas.openxmlformats.org/officeDocument/2006/relationships/image" Id="rId143"/>
    <Relationship Target="media/document_image_rId144.jpeg" Type="http://schemas.openxmlformats.org/officeDocument/2006/relationships/image" Id="rId144"/>
    <Relationship Target="media/document_image_rId145.jpeg" Type="http://schemas.openxmlformats.org/officeDocument/2006/relationships/image" Id="rId145"/>
    <Relationship Target="media/document_image_rId146.jpeg" Type="http://schemas.openxmlformats.org/officeDocument/2006/relationships/image" Id="rId146"/>
    <Relationship Target="media/document_image_rId147.jpeg" Type="http://schemas.openxmlformats.org/officeDocument/2006/relationships/image" Id="rId147"/>
    <Relationship Target="media/document_image_rId148.jpeg" Type="http://schemas.openxmlformats.org/officeDocument/2006/relationships/image" Id="rId148"/>
    <Relationship Target="media/document_image_rId149.jpeg" Type="http://schemas.openxmlformats.org/officeDocument/2006/relationships/image" Id="rId149"/>
    <Relationship Target="media/document_image_rId150.jpeg" Type="http://schemas.openxmlformats.org/officeDocument/2006/relationships/image" Id="rId150"/>
    <Relationship Target="media/document_image_rId151.jpeg" Type="http://schemas.openxmlformats.org/officeDocument/2006/relationships/image" Id="rId151"/>
    <Relationship Target="media/document_image_rId152.jpeg" Type="http://schemas.openxmlformats.org/officeDocument/2006/relationships/image" Id="rId152"/>
    <Relationship Target="media/document_image_rId153.jpeg" Type="http://schemas.openxmlformats.org/officeDocument/2006/relationships/image" Id="rId153"/>
    <Relationship Target="media/document_image_rId154.jpeg" Type="http://schemas.openxmlformats.org/officeDocument/2006/relationships/image" Id="rId154"/>
    <Relationship Target="media/document_image_rId155.jpeg" Type="http://schemas.openxmlformats.org/officeDocument/2006/relationships/image" Id="rId155"/>
    <Relationship Target="media/document_image_rId156.jpeg" Type="http://schemas.openxmlformats.org/officeDocument/2006/relationships/image" Id="rId156"/>
    <Relationship Target="media/document_image_rId157.jpeg" Type="http://schemas.openxmlformats.org/officeDocument/2006/relationships/image" Id="rId157"/>
    <Relationship Target="media/document_image_rId158.jpeg" Type="http://schemas.openxmlformats.org/officeDocument/2006/relationships/image" Id="rId158"/>
    <Relationship Target="media/document_image_rId159.jpeg" Type="http://schemas.openxmlformats.org/officeDocument/2006/relationships/image" Id="rId159"/>
    <Relationship Target="media/document_image_rId160.jpeg" Type="http://schemas.openxmlformats.org/officeDocument/2006/relationships/image" Id="rId160"/>
    <Relationship Target="media/document_image_rId161.jpeg" Type="http://schemas.openxmlformats.org/officeDocument/2006/relationships/image" Id="rId161"/>
    <Relationship Target="media/document_image_rId162.jpeg" Type="http://schemas.openxmlformats.org/officeDocument/2006/relationships/image" Id="rId162"/>
    <Relationship Target="media/document_image_rId163.jpeg" Type="http://schemas.openxmlformats.org/officeDocument/2006/relationships/image" Id="rId163"/>
    <Relationship Target="media/document_image_rId164.jpeg" Type="http://schemas.openxmlformats.org/officeDocument/2006/relationships/image" Id="rId164"/>
    <Relationship Target="media/document_image_rId165.jpeg" Type="http://schemas.openxmlformats.org/officeDocument/2006/relationships/image" Id="rId165"/>
    <Relationship Target="media/document_image_rId166.jpeg" Type="http://schemas.openxmlformats.org/officeDocument/2006/relationships/image" Id="rId166"/>
    <Relationship Target="media/document_image_rId167.jpeg" Type="http://schemas.openxmlformats.org/officeDocument/2006/relationships/image" Id="rId167"/>
    <Relationship Target="media/document_image_rId168.jpeg" Type="http://schemas.openxmlformats.org/officeDocument/2006/relationships/image" Id="rId168"/>
    <Relationship Target="media/document_image_rId169.jpeg" Type="http://schemas.openxmlformats.org/officeDocument/2006/relationships/image" Id="rId169"/>
    <Relationship Target="media/document_image_rId170.jpeg" Type="http://schemas.openxmlformats.org/officeDocument/2006/relationships/image" Id="rId170"/>
    <Relationship Target="media/document_image_rId171.jpeg" Type="http://schemas.openxmlformats.org/officeDocument/2006/relationships/image" Id="rId171"/>
    <Relationship Target="media/document_image_rId172.jpeg" Type="http://schemas.openxmlformats.org/officeDocument/2006/relationships/image" Id="rId172"/>
    <Relationship Target="media/document_image_rId173.jpeg" Type="http://schemas.openxmlformats.org/officeDocument/2006/relationships/image" Id="rId173"/>
    <Relationship Target="media/document_image_rId174.jpeg" Type="http://schemas.openxmlformats.org/officeDocument/2006/relationships/image" Id="rId174"/>
    <Relationship Target="media/document_image_rId175.jpeg" Type="http://schemas.openxmlformats.org/officeDocument/2006/relationships/image" Id="rId175"/>
    <Relationship Target="media/document_image_rId176.jpeg" Type="http://schemas.openxmlformats.org/officeDocument/2006/relationships/image" Id="rId176"/>
    <Relationship Target="media/document_image_rId177.jpeg" Type="http://schemas.openxmlformats.org/officeDocument/2006/relationships/image" Id="rId177"/>
    <Relationship Target="media/document_image_rId178.jpeg" Type="http://schemas.openxmlformats.org/officeDocument/2006/relationships/image" Id="rId178"/>
    <Relationship Target="media/document_image_rId179.jpeg" Type="http://schemas.openxmlformats.org/officeDocument/2006/relationships/image" Id="rId179"/>
    <Relationship Target="media/document_image_rId180.jpeg" Type="http://schemas.openxmlformats.org/officeDocument/2006/relationships/image" Id="rId180"/>
    <Relationship Target="media/document_image_rId181.jpeg" Type="http://schemas.openxmlformats.org/officeDocument/2006/relationships/image" Id="rId181"/>
    <Relationship Target="media/document_image_rId182.jpeg" Type="http://schemas.openxmlformats.org/officeDocument/2006/relationships/image" Id="rId182"/>
    <Relationship Target="media/document_image_rId183.jpeg" Type="http://schemas.openxmlformats.org/officeDocument/2006/relationships/image" Id="rId183"/>
    <Relationship Target="media/document_image_rId184.jpeg" Type="http://schemas.openxmlformats.org/officeDocument/2006/relationships/image" Id="rId184"/>
    <Relationship Target="media/document_image_rId185.jpeg" Type="http://schemas.openxmlformats.org/officeDocument/2006/relationships/image" Id="rId185"/>
    <Relationship Target="media/document_image_rId186.jpeg" Type="http://schemas.openxmlformats.org/officeDocument/2006/relationships/image" Id="rId186"/>
    <Relationship Target="media/document_image_rId187.jpeg" Type="http://schemas.openxmlformats.org/officeDocument/2006/relationships/image" Id="rId187"/>
    <Relationship Target="media/document_image_rId188.jpeg" Type="http://schemas.openxmlformats.org/officeDocument/2006/relationships/image" Id="rId188"/>
    <Relationship Target="media/document_image_rId189.jpeg" Type="http://schemas.openxmlformats.org/officeDocument/2006/relationships/image" Id="rId189"/>
    <Relationship Target="media/document_image_rId190.jpeg" Type="http://schemas.openxmlformats.org/officeDocument/2006/relationships/image" Id="rId190"/>
    <Relationship Target="media/document_image_rId191.jpeg" Type="http://schemas.openxmlformats.org/officeDocument/2006/relationships/image" Id="rId191"/>
    <Relationship Target="media/document_image_rId192.jpeg" Type="http://schemas.openxmlformats.org/officeDocument/2006/relationships/image" Id="rId192"/>
    <Relationship Target="media/document_image_rId193.jpeg" Type="http://schemas.openxmlformats.org/officeDocument/2006/relationships/image" Id="rId193"/>
    <Relationship Target="media/document_image_rId194.jpeg" Type="http://schemas.openxmlformats.org/officeDocument/2006/relationships/image" Id="rId194"/>
    <Relationship Target="media/document_image_rId195.jpeg" Type="http://schemas.openxmlformats.org/officeDocument/2006/relationships/image" Id="rId195"/>
    <Relationship Target="media/document_image_rId196.jpeg" Type="http://schemas.openxmlformats.org/officeDocument/2006/relationships/image" Id="rId196"/>
    <Relationship Target="media/document_image_rId197.jpeg" Type="http://schemas.openxmlformats.org/officeDocument/2006/relationships/image" Id="rId197"/>
    <Relationship Target="media/document_image_rId198.jpeg" Type="http://schemas.openxmlformats.org/officeDocument/2006/relationships/image" Id="rId198"/>
    <Relationship Target="media/document_image_rId199.jpeg" Type="http://schemas.openxmlformats.org/officeDocument/2006/relationships/image" Id="rId199"/>
    <Relationship Target="media/document_image_rId200.jpeg" Type="http://schemas.openxmlformats.org/officeDocument/2006/relationships/image" Id="rId200"/>
    <Relationship Target="media/document_image_rId201.jpeg" Type="http://schemas.openxmlformats.org/officeDocument/2006/relationships/image" Id="rId201"/>
    <Relationship Target="media/document_image_rId202.jpeg" Type="http://schemas.openxmlformats.org/officeDocument/2006/relationships/image" Id="rId202"/>
    <Relationship Target="media/document_image_rId203.jpeg" Type="http://schemas.openxmlformats.org/officeDocument/2006/relationships/image" Id="rId203"/>
    <Relationship Target="media/document_image_rId204.jpeg" Type="http://schemas.openxmlformats.org/officeDocument/2006/relationships/image" Id="rId204"/>
    <Relationship Target="media/document_image_rId205.jpeg" Type="http://schemas.openxmlformats.org/officeDocument/2006/relationships/image" Id="rId205"/>
    <Relationship Target="media/document_image_rId206.jpeg" Type="http://schemas.openxmlformats.org/officeDocument/2006/relationships/image" Id="rId206"/>
    <Relationship Target="media/document_image_rId207.jpeg" Type="http://schemas.openxmlformats.org/officeDocument/2006/relationships/image" Id="rId207"/>
    <Relationship Target="media/document_image_rId208.jpeg" Type="http://schemas.openxmlformats.org/officeDocument/2006/relationships/image" Id="rId208"/>
    <Relationship Target="media/document_image_rId209.jpeg" Type="http://schemas.openxmlformats.org/officeDocument/2006/relationships/image" Id="rId209"/>
    <Relationship Target="media/document_image_rId210.jpeg" Type="http://schemas.openxmlformats.org/officeDocument/2006/relationships/image" Id="rId210"/>
    <Relationship Target="media/document_image_rId211.jpeg" Type="http://schemas.openxmlformats.org/officeDocument/2006/relationships/image" Id="rId211"/>
    <Relationship Target="media/document_image_rId212.jpeg" Type="http://schemas.openxmlformats.org/officeDocument/2006/relationships/image" Id="rId212"/>
    <Relationship Target="media/document_image_rId213.jpeg" Type="http://schemas.openxmlformats.org/officeDocument/2006/relationships/image" Id="rId213"/>
    <Relationship Target="media/document_image_rId214.jpeg" Type="http://schemas.openxmlformats.org/officeDocument/2006/relationships/image" Id="rId214"/>
    <Relationship Target="media/document_image_rId215.jpeg" Type="http://schemas.openxmlformats.org/officeDocument/2006/relationships/image" Id="rId215"/>
    <Relationship Target="media/document_image_rId216.jpeg" Type="http://schemas.openxmlformats.org/officeDocument/2006/relationships/image" Id="rId216"/>
    <Relationship Target="media/document_image_rId217.jpeg" Type="http://schemas.openxmlformats.org/officeDocument/2006/relationships/image" Id="rId217"/>
    <Relationship Target="media/document_image_rId218.jpeg" Type="http://schemas.openxmlformats.org/officeDocument/2006/relationships/image" Id="rId218"/>
    <Relationship Target="media/document_image_rId219.jpeg" Type="http://schemas.openxmlformats.org/officeDocument/2006/relationships/image" Id="rId219"/>
    <Relationship Target="media/document_image_rId220.jpeg" Type="http://schemas.openxmlformats.org/officeDocument/2006/relationships/image" Id="rId220"/>
    <Relationship Target="media/document_image_rId221.jpeg" Type="http://schemas.openxmlformats.org/officeDocument/2006/relationships/image" Id="rId221"/>
    <Relationship Target="media/document_image_rId222.jpeg" Type="http://schemas.openxmlformats.org/officeDocument/2006/relationships/image" Id="rId222"/>
    <Relationship Target="media/document_image_rId223.jpeg" Type="http://schemas.openxmlformats.org/officeDocument/2006/relationships/image" Id="rId223"/>
    <Relationship Target="media/document_image_rId224.jpeg" Type="http://schemas.openxmlformats.org/officeDocument/2006/relationships/image" Id="rId224"/>
    <Relationship Target="media/document_image_rId225.jpeg" Type="http://schemas.openxmlformats.org/officeDocument/2006/relationships/image" Id="rId225"/>
    <Relationship Target="media/document_image_rId226.jpeg" Type="http://schemas.openxmlformats.org/officeDocument/2006/relationships/image" Id="rId226"/>
    <Relationship Target="media/document_image_rId227.jpeg" Type="http://schemas.openxmlformats.org/officeDocument/2006/relationships/image" Id="rId227"/>
    <Relationship Target="media/document_image_rId228.jpeg" Type="http://schemas.openxmlformats.org/officeDocument/2006/relationships/image" Id="rId228"/>
    <Relationship Target="media/document_image_rId229.jpeg" Type="http://schemas.openxmlformats.org/officeDocument/2006/relationships/image" Id="rId229"/>
    <Relationship Target="media/document_image_rId230.jpeg" Type="http://schemas.openxmlformats.org/officeDocument/2006/relationships/image" Id="rId230"/>
    <Relationship Target="media/document_image_rId231.jpeg" Type="http://schemas.openxmlformats.org/officeDocument/2006/relationships/image" Id="rId231"/>
    <Relationship Target="media/document_image_rId232.jpeg" Type="http://schemas.openxmlformats.org/officeDocument/2006/relationships/image" Id="rId232"/>
    <Relationship Target="media/document_image_rId233.jpeg" Type="http://schemas.openxmlformats.org/officeDocument/2006/relationships/image" Id="rId233"/>
    <Relationship Target="media/document_image_rId234.jpeg" Type="http://schemas.openxmlformats.org/officeDocument/2006/relationships/image" Id="rId234"/>
    <Relationship Target="media/document_image_rId235.jpeg" Type="http://schemas.openxmlformats.org/officeDocument/2006/relationships/image" Id="rId235"/>
    <Relationship Target="media/document_image_rId236.jpeg" Type="http://schemas.openxmlformats.org/officeDocument/2006/relationships/image" Id="rId236"/>
    <Relationship Target="media/document_image_rId237.jpeg" Type="http://schemas.openxmlformats.org/officeDocument/2006/relationships/image" Id="rId237"/>
    <Relationship Target="media/document_image_rId238.jpeg" Type="http://schemas.openxmlformats.org/officeDocument/2006/relationships/image" Id="rId238"/>
    <Relationship Target="media/document_image_rId239.jpeg" Type="http://schemas.openxmlformats.org/officeDocument/2006/relationships/image" Id="rId239"/>
    <Relationship Target="media/document_image_rId240.jpeg" Type="http://schemas.openxmlformats.org/officeDocument/2006/relationships/image" Id="rId240"/>
    <Relationship Target="media/document_image_rId241.jpeg" Type="http://schemas.openxmlformats.org/officeDocument/2006/relationships/image" Id="rId241"/>
    <Relationship Target="media/document_image_rId242.jpeg" Type="http://schemas.openxmlformats.org/officeDocument/2006/relationships/image" Id="rId242"/>
    <Relationship Target="media/document_image_rId243.jpeg" Type="http://schemas.openxmlformats.org/officeDocument/2006/relationships/image" Id="rId243"/>
    <Relationship Target="media/document_image_rId244.jpeg" Type="http://schemas.openxmlformats.org/officeDocument/2006/relationships/image" Id="rId244"/>
    <Relationship Target="media/document_image_rId245.jpeg" Type="http://schemas.openxmlformats.org/officeDocument/2006/relationships/image" Id="rId245"/>
    <Relationship Target="media/document_image_rId246.jpeg" Type="http://schemas.openxmlformats.org/officeDocument/2006/relationships/image" Id="rId246"/>
    <Relationship Target="media/document_image_rId247.jpeg" Type="http://schemas.openxmlformats.org/officeDocument/2006/relationships/image" Id="rId247"/>
    <Relationship Target="media/document_image_rId248.jpeg" Type="http://schemas.openxmlformats.org/officeDocument/2006/relationships/image" Id="rId248"/>
    <Relationship Target="media/document_image_rId249.jpeg" Type="http://schemas.openxmlformats.org/officeDocument/2006/relationships/image" Id="rId249"/>
    <Relationship Target="media/document_image_rId250.jpeg" Type="http://schemas.openxmlformats.org/officeDocument/2006/relationships/image" Id="rId250"/>
    <Relationship Target="media/document_image_rId251.jpeg" Type="http://schemas.openxmlformats.org/officeDocument/2006/relationships/image" Id="rId251"/>
    <Relationship Target="media/document_image_rId252.jpeg" Type="http://schemas.openxmlformats.org/officeDocument/2006/relationships/image" Id="rId252"/>
    <Relationship Target="media/document_image_rId253.jpeg" Type="http://schemas.openxmlformats.org/officeDocument/2006/relationships/image" Id="rId253"/>
    <Relationship Target="media/document_image_rId254.jpeg" Type="http://schemas.openxmlformats.org/officeDocument/2006/relationships/image" Id="rId254"/>
    <Relationship Target="media/document_image_rId255.jpeg" Type="http://schemas.openxmlformats.org/officeDocument/2006/relationships/image" Id="rId255"/>
    <Relationship Target="media/document_image_rId256.jpeg" Type="http://schemas.openxmlformats.org/officeDocument/2006/relationships/image" Id="rId256"/>
    <Relationship Target="media/document_image_rId257.jpeg" Type="http://schemas.openxmlformats.org/officeDocument/2006/relationships/image" Id="rId257"/>
    <Relationship Target="media/document_image_rId258.jpeg" Type="http://schemas.openxmlformats.org/officeDocument/2006/relationships/image" Id="rId258"/>
    <Relationship Target="media/document_image_rId259.jpeg" Type="http://schemas.openxmlformats.org/officeDocument/2006/relationships/image" Id="rId259"/>
    <Relationship Target="media/document_image_rId260.jpeg" Type="http://schemas.openxmlformats.org/officeDocument/2006/relationships/image" Id="rId260"/>
    <Relationship Target="media/document_image_rId261.jpeg" Type="http://schemas.openxmlformats.org/officeDocument/2006/relationships/image" Id="rId261"/>
    <Relationship Target="media/document_image_rId262.jpeg" Type="http://schemas.openxmlformats.org/officeDocument/2006/relationships/image" Id="rId262"/>
    <Relationship Target="media/document_image_rId263.jpeg" Type="http://schemas.openxmlformats.org/officeDocument/2006/relationships/image" Id="rId263"/>
    <Relationship Target="media/document_image_rId264.jpeg" Type="http://schemas.openxmlformats.org/officeDocument/2006/relationships/image" Id="rId264"/>
    <Relationship Target="media/document_image_rId265.jpeg" Type="http://schemas.openxmlformats.org/officeDocument/2006/relationships/image" Id="rId265"/>
    <Relationship Target="media/document_image_rId266.jpeg" Type="http://schemas.openxmlformats.org/officeDocument/2006/relationships/image" Id="rId266"/>
    <Relationship Target="media/document_image_rId267.jpeg" Type="http://schemas.openxmlformats.org/officeDocument/2006/relationships/image" Id="rId267"/>
    <Relationship Target="media/document_image_rId268.jpeg" Type="http://schemas.openxmlformats.org/officeDocument/2006/relationships/image" Id="rId268"/>
    <Relationship Target="media/document_image_rId269.jpeg" Type="http://schemas.openxmlformats.org/officeDocument/2006/relationships/image" Id="rId269"/>
    <Relationship Target="media/document_image_rId270.jpeg" Type="http://schemas.openxmlformats.org/officeDocument/2006/relationships/image" Id="rId270"/>
    <Relationship Target="media/document_image_rId271.jpeg" Type="http://schemas.openxmlformats.org/officeDocument/2006/relationships/image" Id="rId271"/>
    <Relationship Target="media/document_image_rId272.jpeg" Type="http://schemas.openxmlformats.org/officeDocument/2006/relationships/image" Id="rId272"/>
    <Relationship Target="media/document_image_rId273.jpeg" Type="http://schemas.openxmlformats.org/officeDocument/2006/relationships/image" Id="rId273"/>
    <Relationship Target="media/document_image_rId274.jpeg" Type="http://schemas.openxmlformats.org/officeDocument/2006/relationships/image" Id="rId274"/>
    <Relationship Target="media/document_image_rId275.jpeg" Type="http://schemas.openxmlformats.org/officeDocument/2006/relationships/image" Id="rId275"/>
    <Relationship Target="media/document_image_rId276.jpeg" Type="http://schemas.openxmlformats.org/officeDocument/2006/relationships/image" Id="rId276"/>
    <Relationship Target="media/document_image_rId277.jpeg" Type="http://schemas.openxmlformats.org/officeDocument/2006/relationships/image" Id="rId277"/>
    <Relationship Target="media/document_image_rId278.jpeg" Type="http://schemas.openxmlformats.org/officeDocument/2006/relationships/image" Id="rId278"/>
    <Relationship Target="media/document_image_rId279.jpeg" Type="http://schemas.openxmlformats.org/officeDocument/2006/relationships/image" Id="rId279"/>
    <Relationship Target="media/document_image_rId280.jpeg" Type="http://schemas.openxmlformats.org/officeDocument/2006/relationships/image" Id="rId280"/>
    <Relationship Target="media/document_image_rId281.jpeg" Type="http://schemas.openxmlformats.org/officeDocument/2006/relationships/image" Id="rId281"/>
    <Relationship Target="media/document_image_rId282.jpeg" Type="http://schemas.openxmlformats.org/officeDocument/2006/relationships/image" Id="rId282"/>
    <Relationship Target="media/document_image_rId283.jpeg" Type="http://schemas.openxmlformats.org/officeDocument/2006/relationships/image" Id="rId283"/>
    <Relationship Target="media/document_image_rId284.jpeg" Type="http://schemas.openxmlformats.org/officeDocument/2006/relationships/image" Id="rId284"/>
    <Relationship Target="media/document_image_rId285.jpeg" Type="http://schemas.openxmlformats.org/officeDocument/2006/relationships/image" Id="rId285"/>
    <Relationship Target="media/document_image_rId286.jpeg" Type="http://schemas.openxmlformats.org/officeDocument/2006/relationships/image" Id="rId286"/>
    <Relationship Target="media/document_image_rId287.jpeg" Type="http://schemas.openxmlformats.org/officeDocument/2006/relationships/image" Id="rId287"/>
    <Relationship Target="media/document_image_rId288.jpeg" Type="http://schemas.openxmlformats.org/officeDocument/2006/relationships/image" Id="rId288"/>
    <Relationship Target="media/document_image_rId289.jpeg" Type="http://schemas.openxmlformats.org/officeDocument/2006/relationships/image" Id="rId289"/>
    <Relationship Target="media/document_image_rId290.jpeg" Type="http://schemas.openxmlformats.org/officeDocument/2006/relationships/image" Id="rId290"/>
    <Relationship Target="media/document_image_rId291.jpeg" Type="http://schemas.openxmlformats.org/officeDocument/2006/relationships/image" Id="rId291"/>
    <Relationship Target="media/document_image_rId292.jpeg" Type="http://schemas.openxmlformats.org/officeDocument/2006/relationships/image" Id="rId292"/>
    <Relationship Target="media/document_image_rId293.jpeg" Type="http://schemas.openxmlformats.org/officeDocument/2006/relationships/image" Id="rId293"/>
    <Relationship Target="media/document_image_rId294.jpeg" Type="http://schemas.openxmlformats.org/officeDocument/2006/relationships/image" Id="rId294"/>
    <Relationship Target="media/document_image_rId295.jpeg" Type="http://schemas.openxmlformats.org/officeDocument/2006/relationships/image" Id="rId295"/>
    <Relationship Target="media/document_image_rId296.jpeg" Type="http://schemas.openxmlformats.org/officeDocument/2006/relationships/image" Id="rId296"/>
    <Relationship Target="media/document_image_rId297.jpeg" Type="http://schemas.openxmlformats.org/officeDocument/2006/relationships/image" Id="rId297"/>
    <Relationship Target="media/document_image_rId298.jpeg" Type="http://schemas.openxmlformats.org/officeDocument/2006/relationships/image" Id="rId298"/>
    <Relationship Target="media/document_image_rId299.jpeg" Type="http://schemas.openxmlformats.org/officeDocument/2006/relationships/image" Id="rId299"/>
    <Relationship Target="media/document_image_rId300.jpeg" Type="http://schemas.openxmlformats.org/officeDocument/2006/relationships/image" Id="rId300"/>
    <Relationship Target="media/document_image_rId301.jpeg" Type="http://schemas.openxmlformats.org/officeDocument/2006/relationships/image" Id="rId301"/>
    <Relationship Target="media/document_image_rId302.jpeg" Type="http://schemas.openxmlformats.org/officeDocument/2006/relationships/image" Id="rId302"/>
    <Relationship Target="media/document_image_rId303.jpeg" Type="http://schemas.openxmlformats.org/officeDocument/2006/relationships/image" Id="rId303"/>
    <Relationship Target="media/document_image_rId304.jpeg" Type="http://schemas.openxmlformats.org/officeDocument/2006/relationships/image" Id="rId304"/>
    <Relationship Target="media/document_image_rId305.jpeg" Type="http://schemas.openxmlformats.org/officeDocument/2006/relationships/image" Id="rId305"/>
    <Relationship Target="media/document_image_rId306.jpeg" Type="http://schemas.openxmlformats.org/officeDocument/2006/relationships/image" Id="rId306"/>
    <Relationship Target="media/document_image_rId307.jpeg" Type="http://schemas.openxmlformats.org/officeDocument/2006/relationships/image" Id="rId307"/>
    <Relationship Target="media/document_image_rId308.jpeg" Type="http://schemas.openxmlformats.org/officeDocument/2006/relationships/image" Id="rId308"/>
    <Relationship Target="media/document_image_rId309.jpeg" Type="http://schemas.openxmlformats.org/officeDocument/2006/relationships/image" Id="rId309"/>
    <Relationship Target="media/document_image_rId310.jpeg" Type="http://schemas.openxmlformats.org/officeDocument/2006/relationships/image" Id="rId310"/>
    <Relationship Target="media/document_image_rId311.jpeg" Type="http://schemas.openxmlformats.org/officeDocument/2006/relationships/image" Id="rId311"/>
    <Relationship Target="media/document_image_rId312.jpeg" Type="http://schemas.openxmlformats.org/officeDocument/2006/relationships/image" Id="rId312"/>
    <Relationship Target="media/document_image_rId313.jpeg" Type="http://schemas.openxmlformats.org/officeDocument/2006/relationships/image" Id="rId313"/>
    <Relationship Target="media/document_image_rId314.jpeg" Type="http://schemas.openxmlformats.org/officeDocument/2006/relationships/image" Id="rId314"/>
    <Relationship Target="media/document_image_rId315.jpeg" Type="http://schemas.openxmlformats.org/officeDocument/2006/relationships/image" Id="rId315"/>
    <Relationship Target="media/document_image_rId316.jpeg" Type="http://schemas.openxmlformats.org/officeDocument/2006/relationships/image" Id="rId316"/>
    <Relationship Target="media/document_image_rId317.jpeg" Type="http://schemas.openxmlformats.org/officeDocument/2006/relationships/image" Id="rId317"/>
    <Relationship Target="media/document_image_rId318.jpeg" Type="http://schemas.openxmlformats.org/officeDocument/2006/relationships/image" Id="rId318"/>
    <Relationship Target="media/document_image_rId319.jpeg" Type="http://schemas.openxmlformats.org/officeDocument/2006/relationships/image" Id="rId319"/>
    <Relationship Target="media/document_image_rId320.jpeg" Type="http://schemas.openxmlformats.org/officeDocument/2006/relationships/image" Id="rId320"/>
    <Relationship Target="media/document_image_rId321.jpeg" Type="http://schemas.openxmlformats.org/officeDocument/2006/relationships/image" Id="rId321"/>
    <Relationship Target="media/document_image_rId322.jpeg" Type="http://schemas.openxmlformats.org/officeDocument/2006/relationships/image" Id="rId322"/>
    <Relationship Target="media/document_image_rId323.jpeg" Type="http://schemas.openxmlformats.org/officeDocument/2006/relationships/image" Id="rId323"/>
    <Relationship Target="media/document_image_rId324.jpeg" Type="http://schemas.openxmlformats.org/officeDocument/2006/relationships/image" Id="rId324"/>
    <Relationship Target="media/document_image_rId325.jpeg" Type="http://schemas.openxmlformats.org/officeDocument/2006/relationships/image" Id="rId325"/>
    <Relationship Target="media/document_image_rId326.jpeg" Type="http://schemas.openxmlformats.org/officeDocument/2006/relationships/image" Id="rId326"/>
    <Relationship Target="media/document_image_rId327.jpeg" Type="http://schemas.openxmlformats.org/officeDocument/2006/relationships/image" Id="rId327"/>
    <Relationship Target="media/document_image_rId328.jpeg" Type="http://schemas.openxmlformats.org/officeDocument/2006/relationships/image" Id="rId328"/>
    <Relationship Target="media/document_image_rId329.jpeg" Type="http://schemas.openxmlformats.org/officeDocument/2006/relationships/image" Id="rId329"/>
    <Relationship Target="media/document_image_rId330.jpeg" Type="http://schemas.openxmlformats.org/officeDocument/2006/relationships/image" Id="rId330"/>
    <Relationship Target="media/document_image_rId331.jpeg" Type="http://schemas.openxmlformats.org/officeDocument/2006/relationships/image" Id="rId331"/>
    <Relationship Target="media/document_image_rId332.jpeg" Type="http://schemas.openxmlformats.org/officeDocument/2006/relationships/image" Id="rId332"/>
    <Relationship Target="media/document_image_rId333.jpeg" Type="http://schemas.openxmlformats.org/officeDocument/2006/relationships/image" Id="rId333"/>
    <Relationship Target="media/document_image_rId334.jpeg" Type="http://schemas.openxmlformats.org/officeDocument/2006/relationships/image" Id="rId334"/>
    <Relationship Target="media/document_image_rId335.jpeg" Type="http://schemas.openxmlformats.org/officeDocument/2006/relationships/image" Id="rId335"/>
    <Relationship Target="media/document_image_rId336.jpeg" Type="http://schemas.openxmlformats.org/officeDocument/2006/relationships/image" Id="rId336"/>
    <Relationship Target="media/document_image_rId337.jpeg" Type="http://schemas.openxmlformats.org/officeDocument/2006/relationships/image" Id="rId337"/>
    <Relationship Target="media/document_image_rId338.jpeg" Type="http://schemas.openxmlformats.org/officeDocument/2006/relationships/image" Id="rId338"/>
    <Relationship Target="media/document_image_rId339.jpeg" Type="http://schemas.openxmlformats.org/officeDocument/2006/relationships/image" Id="rId339"/>
    <Relationship Target="media/document_image_rId340.jpeg" Type="http://schemas.openxmlformats.org/officeDocument/2006/relationships/image" Id="rId340"/>
    <Relationship Target="media/document_image_rId341.jpeg" Type="http://schemas.openxmlformats.org/officeDocument/2006/relationships/image" Id="rId341"/>
    <Relationship Target="footer.xml" Type="http://schemas.openxmlformats.org/officeDocument/2006/relationships/footer" Id="rId34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