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Curtign Pintg 4</w:t>
          </w:r>
        </w:p>
        <w:p>
          <w:pPr>
            <w:spacing w:before="0" w:after="0"/>
          </w:pPr>
          <w:r>
            <w:t>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