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339060" name="b7c214a0-fa67-11ef-b492-e7962fdc6e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890674" name="b7c214a0-fa67-11ef-b492-e7962fdc6e6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7980432" name="bf46fa10-fa67-11ef-85c3-17a64b1cb3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648415" name="bf46fa10-fa67-11ef-85c3-17a64b1cb34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9968315" name="f4edb7d0-fa67-11ef-b509-b54a4e18e5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578833" name="f4edb7d0-fa67-11ef-b509-b54a4e18e5d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5005972" name="fc622280-fa67-11ef-bf3a-293867faaa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014746" name="fc622280-fa67-11ef-bf3a-293867faaa5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9437360" name="18da7ed0-fa68-11ef-948a-a9530844b9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6555" name="18da7ed0-fa68-11ef-948a-a9530844b91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0450817" name="20e0f050-fa68-11ef-8387-6d15081d8a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148555" name="20e0f050-fa68-11ef-8387-6d15081d8af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0879200" name="3cbf5690-fa68-11ef-a134-bff8be9d81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025291" name="3cbf5690-fa68-11ef-a134-bff8be9d816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4576834" name="4042ff10-fa68-11ef-ae14-fbe568a47c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235740" name="4042ff10-fa68-11ef-ae14-fbe568a47cc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2998098" name="5b1d62d0-fa68-11ef-9b88-19623232c2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114432" name="5b1d62d0-fa68-11ef-9b88-19623232c2c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2769863" name="5e8964a0-fa68-11ef-8e82-d7a399cc84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831912" name="5e8964a0-fa68-11ef-8e82-d7a399cc847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Keller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3911397" name="88897fb0-fa68-11ef-8891-77ab7f38ab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2930809" name="88897fb0-fa68-11ef-8891-77ab7f38ab8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9582521" name="823726d0-fa68-11ef-8b58-07963cd6f8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090177" name="823726d0-fa68-11ef-8b58-07963cd6f8d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Gang/Waschküche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1300309" name="b05c6b70-fa71-11ef-9a36-3740378573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302031" name="b05c6b70-fa71-11ef-9a36-3740378573e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3222600" name="b59935a0-fa71-11ef-be65-2feb126217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446238" name="b59935a0-fa71-11ef-be65-2feb1262173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WC/Waschküche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4196060" name="d6f69f30-fa71-11ef-9ff8-a7da05a58d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784271" name="d6f69f30-fa71-11ef-9ff8-a7da05a58d9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3905183" name="dceef130-fa71-11ef-9837-7d19886bf4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739808" name="dceef130-fa71-11ef-9837-7d19886bf42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WC/Waschküche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4371573" name="4f3fed20-fa72-11ef-b2e6-21adfbb7e8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756114" name="4f3fed20-fa72-11ef-b2e6-21adfbb7e86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7362169" name="585e8560-fa72-11ef-99a4-79ad698661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517503" name="585e8560-fa72-11ef-99a4-79ad6986616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6170555" name="79065a90-fa72-11ef-a057-fd0766dac1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141115" name="79065a90-fa72-11ef-a057-fd0766dac1f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3098317" name="7ee99df0-fa72-11ef-8f5c-9387b2125a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7460949" name="7ee99df0-fa72-11ef-8f5c-9387b2125a1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722096" name="c29e1350-fa72-11ef-a97b-8b7a491564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850317" name="c29e1350-fa72-11ef-a97b-8b7a4915647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5683749" name="c9347a10-fa72-11ef-bef2-e58d2224be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568839" name="c9347a10-fa72-11ef-bef2-e58d2224be0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Parkettkleber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9095835" name="9a252290-fa74-11ef-b4db-d91e732007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7229478" name="9a252290-fa74-11ef-b4db-d91e7320070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9128845" name="9df64ed0-fa74-11ef-84fa-d3ed9bcaba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268236" name="9df64ed0-fa74-11ef-84fa-d3ed9bcaba7b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alle Stockwerke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416264" name="c475cea0-fa74-11ef-80cb-1d17431c14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463900" name="c475cea0-fa74-11ef-80cb-1d17431c144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9886886" name="20b47630-fa75-11ef-b4b0-83c9d8ff49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710875" name="20b47630-fa75-11ef-b4b0-83c9d8ff49f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Spense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inkl. Kleber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9915891" name="a72c06a0-fa76-11ef-80f2-0f512d39d2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305395" name="a72c06a0-fa76-11ef-80f2-0f512d39d2e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3310170" name="aa773a00-fa76-11ef-8ece-4dd3492e3d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82549" name="aa773a00-fa76-11ef-8ece-4dd3492e3dd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1172607" name="82852c80-fa78-11ef-b89b-4b16858002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8081336" name="82852c80-fa78-11ef-b89b-4b1685800216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2575786" name="96160620-fa78-11ef-90d0-b5bc5db58e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9389132" name="96160620-fa78-11ef-90d0-b5bc5db58eb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Gang/ 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6881633" name="b16dd740-fa78-11ef-a3e9-c3ea9e4bdd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011260" name="b16dd740-fa78-11ef-a3e9-c3ea9e4bddb9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7681699" name="b79e0220-fa78-11ef-b9df-41ba79d095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694543" name="b79e0220-fa78-11ef-b9df-41ba79d0955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7384410" name="ea735060-fa78-11ef-98b4-01ae0f78c6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906928" name="ea735060-fa78-11ef-98b4-01ae0f78c6a9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3788015" name="ee0be070-fa78-11ef-a92f-4367ef7bf4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611347" name="ee0be070-fa78-11ef-a92f-4367ef7bf4eb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Fassade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4155105" name="e6dd14d0-fa79-11ef-8709-cb94fa891e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1416346" name="e6dd14d0-fa79-11ef-8709-cb94fa891e9b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4027271" name="eb5c8270-fa79-11ef-9ce8-cf6b476a16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418783" name="eb5c8270-fa79-11ef-9ce8-cf6b476a16a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Curtign Pintg 4</w:t>
          </w:r>
        </w:p>
        <w:p>
          <w:pPr>
            <w:spacing w:before="0" w:after="0"/>
          </w:pPr>
          <w:r>
            <w:t>193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