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Hallenbad Uetikon am See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338260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5467083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