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Hallenbad Uetikon am See</w:t>
          </w:r>
        </w:p>
        <w:p>
          <w:pPr>
            <w:spacing w:before="0" w:after="0"/>
          </w:pPr>
          <w:r>
            <w:t>178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