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8234875" name="1a6c48f0-f5b3-11ef-9a66-dfe6b602b5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001665" name="1a6c48f0-f5b3-11ef-9a66-dfe6b602b52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3198341" name="21eac5c0-f5b3-11ef-b866-ddbd9f303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221529" name="21eac5c0-f5b3-11ef-b866-ddbd9f303f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4529161" name="93764ed0-f5b3-11ef-ba03-4fb1a2e733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057360" name="93764ed0-f5b3-11ef-ba03-4fb1a2e7333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953727" name="975d4d00-f5b3-11ef-a802-f7fa40e3ee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593154" name="975d4d00-f5b3-11ef-a802-f7fa40e3ee2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7806847" name="c473f6e0-f5b3-11ef-a77a-d1e71a2f1b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7007818" name="c473f6e0-f5b3-11ef-a77a-d1e71a2f1ba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0459608" name="cb8fe150-f5b3-11ef-be65-c723d1935e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934565" name="cb8fe150-f5b3-11ef-be65-c723d1935e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628853" name="271b3e70-f5b4-11ef-8009-1995065c66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545800" name="271b3e70-f5b4-11ef-8009-1995065c665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704142" name="2becc3b0-f5b4-11ef-93cd-6792dbb28a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356739" name="2becc3b0-f5b4-11ef-93cd-6792dbb28a2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9263299" name="40793b60-f5b4-11ef-9865-07db878005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735362" name="40793b60-f5b4-11ef-9865-07db8780050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8241600" name="509e6150-f5b4-11ef-948f-d572efe76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577088" name="509e6150-f5b4-11ef-948f-d572efe760f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9619282" name="80ae4e00-f5b4-11ef-80f0-61f006fc9f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655998" name="80ae4e00-f5b4-11ef-80f0-61f006fc9f5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2227221" name="85192230-f5b4-11ef-9377-03a4dc3b63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719195" name="85192230-f5b4-11ef-9377-03a4dc3b63d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191760" name="a8c62110-f5b4-11ef-a8a3-85b4de070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3948115" name="a8c62110-f5b4-11ef-a8a3-85b4de070dc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035964" name="af4640b0-f5b4-11ef-b8f8-673d7c846d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561288" name="af4640b0-f5b4-11ef-b8f8-673d7c846df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5081469" name="cc0f06f0-f5b4-11ef-9154-f538d2a058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86361" name="cc0f06f0-f5b4-11ef-9154-f538d2a0589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6377741" name="d46ac460-f5b4-11ef-995e-a3669a984b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095660" name="d46ac460-f5b4-11ef-995e-a3669a984be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5525219" name="13bfb030-f5b5-11ef-a59b-d3dc800556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1686320" name="13bfb030-f5b5-11ef-a59b-d3dc8005568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8902991" name="1c6ee4d0-f5b5-11ef-b0e8-0d505ab3ce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600821" name="1c6ee4d0-f5b5-11ef-b0e8-0d505ab3ced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2233378" name="40972e30-f5b5-11ef-95aa-a730f32295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585513" name="40972e30-f5b5-11ef-95aa-a730f322953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0858451" name="493dd750-f5b5-11ef-8e77-0bb90ae86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021075" name="493dd750-f5b5-11ef-8e77-0bb90ae864a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8353705" name="a7d9a8c0-f5b5-11ef-89d9-918b5a0f00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821908" name="a7d9a8c0-f5b5-11ef-89d9-918b5a0f00f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5625917" name="bbcffaf0-f5b5-11ef-8c7f-2b76a1b516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807318" name="bbcffaf0-f5b5-11ef-8c7f-2b76a1b516a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4143233" name="08becdf0-f5b6-11ef-9863-e598d8ba9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595879" name="08becdf0-f5b6-11ef-9863-e598d8ba92e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1150946" name="0ea608f0-f5b6-11ef-8481-5722ea3955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48005" name="0ea608f0-f5b6-11ef-8481-5722ea395571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5423363" name="2f1e1b90-f5b6-11ef-ba72-2f317f88c5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699975" name="2f1e1b90-f5b6-11ef-ba72-2f317f88c5e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9717965" name="60bbd430-f5b6-11ef-9520-67170244a6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660824" name="60bbd430-f5b6-11ef-9520-67170244a63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7719722" name="3cd27320-f5b7-11ef-9d41-8bba22b4fb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850998" name="3cd27320-f5b7-11ef-9d41-8bba22b4fb8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9912668" name="4712a800-f5b7-11ef-acad-9102f5772c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450739" name="4712a800-f5b7-11ef-acad-9102f5772c0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227395" name="219fdd40-f5b7-11ef-9eaa-09c3b66d79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025818" name="219fdd40-f5b7-11ef-9eaa-09c3b66d791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2920712" name="26356af0-f5b7-11ef-b6a8-b535d7f85c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253376" name="26356af0-f5b7-11ef-b6a8-b535d7f85c4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5978433" name="7138e8b0-f5b7-11ef-b7ae-a508a6b181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142630" name="7138e8b0-f5b7-11ef-b7ae-a508a6b181a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0009282" name="74110ef0-f5b7-11ef-b057-9f228c666d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401992" name="74110ef0-f5b7-11ef-b057-9f228c666d65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6467437" name="b2d92410-f5b7-11ef-ae3d-3f2c009519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214055" name="b2d92410-f5b7-11ef-ae3d-3f2c009519c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1911032" name="b8c7b210-f5b7-11ef-96c6-5f0deb7163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889645" name="b8c7b210-f5b7-11ef-96c6-5f0deb71638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4682810" name="c6f5ea00-f5b7-11ef-82a3-e1093208a8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594989" name="c6f5ea00-f5b7-11ef-82a3-e1093208a86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8587190" name="cbe83db0-f5b7-11ef-8601-7b1a475397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011815" name="cbe83db0-f5b7-11ef-8601-7b1a475397f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0924022" name="e313ca40-f5b7-11ef-8461-a98df06b51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487764" name="e313ca40-f5b7-11ef-8461-a98df06b5111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7988842" name="f7845580-f5b7-11ef-b98d-0d7911319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416025" name="f7845580-f5b7-11ef-b98d-0d7911319d0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3205405" name="ac7b6410-f5b8-11ef-81b3-1960d5898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938862" name="ac7b6410-f5b8-11ef-81b3-1960d5898f9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4336320" name="b116be20-f5b8-11ef-8446-87eb11f0fb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925839" name="b116be20-f5b8-11ef-8446-87eb11f0fb8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4284936" name="3e9c72d0-f5b9-11ef-a3dd-3123b6ddbc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811982" name="3e9c72d0-f5b9-11ef-a3dd-3123b6ddbc46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9588780" name="571c44c0-f5b9-11ef-9945-f9fcb22123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233559" name="571c44c0-f5b9-11ef-9945-f9fcb22123c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9715907" name="afddfa90-f5b9-11ef-a0c0-d94deacf0b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077236" name="afddfa90-f5b9-11ef-a0c0-d94deacf0bf1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8844294" name="b2ab4b60-f5b9-11ef-8bca-990e69a1a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148473" name="b2ab4b60-f5b9-11ef-8bca-990e69a1ac4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2383228" name="0ca46fc0-f5ba-11ef-b9e6-5d13de217c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62928" name="0ca46fc0-f5ba-11ef-b9e6-5d13de217ca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7924430" name="013cf8f0-f5ba-11ef-9add-374ea1b5ee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1450131" name="013cf8f0-f5ba-11ef-9add-374ea1b5ee4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1931158" name="66d5bb20-f5ba-11ef-8846-21a56bb475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230645" name="66d5bb20-f5ba-11ef-8846-21a56bb4750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8386449" name="6c773a90-f5ba-11ef-ac08-7381d0b806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818262" name="6c773a90-f5ba-11ef-ac08-7381d0b8069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2795613" name="256ac090-f5ba-11ef-aab6-bd860e3198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868059" name="256ac090-f5ba-11ef-aab6-bd860e31980d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7718629" name="2bd7cd60-f5ba-11ef-a232-89522e4d01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496215" name="2bd7cd60-f5ba-11ef-a232-89522e4d01cd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6886100" name="d3e18870-f5ba-11ef-bc8e-01659e608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452752" name="d3e18870-f5ba-11ef-bc8e-01659e6082ae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1526798" name="dc52f0c0-f5ba-11ef-a096-03bf0d2028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97747" name="dc52f0c0-f5ba-11ef-a096-03bf0d202840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258219" name="ef0e51f0-f5ba-11ef-b333-710c4abe6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942973" name="ef0e51f0-f5ba-11ef-b333-710c4abe6711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3882051" name="05da0b40-f5bb-11ef-b690-4171e868d8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796994" name="05da0b40-f5bb-11ef-b690-4171e868d841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5622221" name="17293240-f5bb-11ef-8869-4d77e77f09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380881" name="17293240-f5bb-11ef-8869-4d77e77f09a7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9118602" name="1bad81e0-f5bb-11ef-9753-81752fdbba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034390" name="1bad81e0-f5bb-11ef-9753-81752fdbbab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7204117" name="2f132cd0-f5bb-11ef-abef-7524384d33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9001548" name="2f132cd0-f5bb-11ef-abef-7524384d333c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6992320" name="3391b010-f5bb-11ef-b8a4-c3119b307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077008" name="3391b010-f5bb-11ef-b8a4-c3119b30736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7909536" name="86cd0f90-f5bb-11ef-9d29-c96bb5055d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837226" name="86cd0f90-f5bb-11ef-9d29-c96bb5055db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2734389" name="8b7d7840-f5bb-11ef-99fa-81cf1dbb8d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059711" name="8b7d7840-f5bb-11ef-99fa-81cf1dbb8d95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7065533" name="8da5ba00-f5bc-11ef-aa6a-8f945be44c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016298" name="8da5ba00-f5bc-11ef-aa6a-8f945be44c6d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457588" name="9ab5fed0-f5bc-11ef-9493-91452adac3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302935" name="9ab5fed0-f5bc-11ef-9493-91452adac3ec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77281" name="c2ea5a90-f5bc-11ef-bf47-198fc056af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611833" name="c2ea5a90-f5bc-11ef-bf47-198fc056af9c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01564832" name="31141b00-f5bd-11ef-b5a8-39c4902a7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386090" name="31141b00-f5bd-11ef-b5a8-39c4902a784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5819896" name="64f952a0-f5bd-11ef-bc8e-3161532e2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0614464" name="64f952a0-f5bd-11ef-bc8e-3161532e228d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5550969" name="69cd21d0-f5bd-11ef-9293-87d51d5e76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786117" name="69cd21d0-f5bd-11ef-9293-87d51d5e76be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5825398" name="84f22320-f5bd-11ef-aee6-2b1050efe6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012871" name="84f22320-f5bd-11ef-aee6-2b1050efe6b9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2906494" name="8977ab40-f5bd-11ef-b100-8dc1b73d2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976234" name="8977ab40-f5bd-11ef-b100-8dc1b73d242c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Radiatornische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Korkisolation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3364107" name="98d768e0-f5be-11ef-94c0-43a5499c0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657220" name="98d768e0-f5be-11ef-94c0-43a5499c017e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2369581" name="9f194700-f5be-11ef-ab2b-1bfb46c408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556901" name="9f194700-f5be-11ef-ab2b-1bfb46c408b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Esszimmer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2173332" name="56bb0330-f5bf-11ef-a9ae-259b99276e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315524" name="56bb0330-f5bf-11ef-a9ae-259b99276e83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0811238" name="5fc4b3e0-f5bf-11ef-a13b-fb151392dd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382797" name="5fc4b3e0-f5bf-11ef-a13b-fb151392dd6e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Esszimmer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8617070" name="7833bcf0-f5bf-11ef-a05a-9f7dcde2aa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553781" name="7833bcf0-f5bf-11ef-a05a-9f7dcde2aade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6412525" name="7d7716d0-f5bf-11ef-8a6d-fba6fa9b96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884057" name="7d7716d0-f5bf-11ef-8a6d-fba6fa9b962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266374" name="d6e49d00-f5bf-11ef-9da6-d1fa090d1f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6816334" name="d6e49d00-f5bf-11ef-9da6-d1fa090d1f1c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5542926" name="dd622490-f5bf-11ef-9898-f9e0b25e50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318300" name="dd622490-f5bf-11ef-9898-f9e0b25e508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Gang/ 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4762764" name="f0c0a390-f5bf-11ef-bea9-3f28ceabe1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038171" name="f0c0a390-f5bf-11ef-bea9-3f28ceabe17e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6756955" name="fde95260-f5bf-11ef-9d7f-8366e8b0f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230046" name="fde95260-f5bf-11ef-9d7f-8366e8b0f8e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039878" name="2abffb20-f5c2-11ef-9f2e-4bd3b7bc23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405608" name="2abffb20-f5c2-11ef-9f2e-4bd3b7bc23d2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8670481" name="43718b70-f5c2-11ef-a4a7-53dc545ff0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624729" name="43718b70-f5c2-11ef-a4a7-53dc545ff072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4997761" name="69faa830-f5c2-11ef-b5a2-45dca5ea34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8104009" name="69faa830-f5c2-11ef-b5a2-45dca5ea340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9222169" name="7050f8b0-f5c2-11ef-929e-c1ca3284b6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149389" name="7050f8b0-f5c2-11ef-929e-c1ca3284b697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8843298" name="850b8540-f5c2-11ef-ad71-b96b0e9d33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016133" name="850b8540-f5c2-11ef-ad71-b96b0e9d333e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4920362" name="8a8112b0-f5c2-11ef-9b18-6db752fadb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27040" name="8a8112b0-f5c2-11ef-9b18-6db752fadb6c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Treppe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334938" name="b15234f0-f5c2-11ef-8332-2dc1c61974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500957" name="b15234f0-f5c2-11ef-8332-2dc1c6197498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7625867" name="b5fcaa30-f5c2-11ef-a5f1-0d0de49d93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809558" name="b5fcaa30-f5c2-11ef-a5f1-0d0de49d9380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Weinkeller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042040" name="8acd6880-f5c3-11ef-9621-b519d7450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211836" name="8acd6880-f5c3-11ef-9621-b519d74503f0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9799798" name="92f01490-f5c3-11ef-a8dd-f33fe07b89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54536" name="92f01490-f5c3-11ef-a8dd-f33fe07b89e1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Bodenbeläge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4537304" name="4a2c5830-f5c4-11ef-9e4e-49c66693b9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805244" name="4a2c5830-f5c4-11ef-9e4e-49c66693b96f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6719001" name="4d4f6a20-f5c4-11ef-888e-c717de44c6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347908" name="4d4f6a20-f5c4-11ef-888e-c717de44c603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1516217" name="a52e8820-f5c4-11ef-a9c1-49afe1da4e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8358034" name="a52e8820-f5c4-11ef-a9c1-49afe1da4ea1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5536182" name="ad09f200-f5c4-11ef-8de1-0b8b44ce88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384865" name="ad09f200-f5c4-11ef-8de1-0b8b44ce88cc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9040045" name="c6d9eaa0-f5c4-11ef-9d2a-8b6caf2644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641240" name="c6d9eaa0-f5c4-11ef-9d2a-8b6caf264431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6568809" name="cfb00830-f5c4-11ef-9ae4-83e91fbe66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931389" name="cfb00830-f5c4-11ef-9ae4-83e91fbe667f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805417" name="e2278290-f5c4-11ef-9ff7-35b647b9b8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4616182" name="e2278290-f5c4-11ef-9ff7-35b647b9b875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6765450" name="e6fa6760-f5c4-11ef-94f9-b1650a29c2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168246" name="e6fa6760-f5c4-11ef-94f9-b1650a29c2fc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Wasserrohr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9825468" name="08ed8140-f5c5-11ef-88b4-45d00b58b4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26220" name="08ed8140-f5c5-11ef-88b4-45d00b58b4ba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5437992" name="0e5f8c40-f5c5-11ef-9950-fb63a283b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452545" name="0e5f8c40-f5c5-11ef-9950-fb63a283b778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3309533" name="886a8760-f5c5-11ef-9436-d57a218447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498109" name="886a8760-f5c5-11ef-9436-d57a2184471d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6575798" name="8d19dea0-f5c5-11ef-9f3e-31b22f0d7b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9252714" name="8d19dea0-f5c5-11ef-9f3e-31b22f0d7b3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0537564" name="9a4106d0-f5c5-11ef-9b2e-b704f2fd06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2031291" name="9a4106d0-f5c5-11ef-9b2e-b704f2fd06d5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4743106" name="a01a1100-f5c5-11ef-9f59-8b82352574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896936" name="a01a1100-f5c5-11ef-9f59-8b823525746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2412283" name="ee52f030-f5c5-11ef-9604-276cbda89e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38988" name="ee52f030-f5c5-11ef-9604-276cbda89ec1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2287712" name="f274d480-f5c5-11ef-ac5c-5f339e5460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167964" name="f274d480-f5c5-11ef-ac5c-5f339e5460ee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8727702" name="0aa3c750-f5c6-11ef-88e8-43f0a3d482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500374" name="0aa3c750-f5c6-11ef-88e8-43f0a3d4822f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364133" name="14269fa0-f5c6-11ef-aeea-7713434904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539814" name="14269fa0-f5c6-11ef-aeea-7713434904fb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4821757" name="21174e80-f5c6-11ef-81f2-1901ff85e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334892" name="21174e80-f5c6-11ef-81f2-1901ff85e364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7942223" name="2de2e930-f5c6-11ef-bb56-9b9d0187ff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377188" name="2de2e930-f5c6-11ef-bb56-9b9d0187ffac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4160226" name="4244f580-f5c6-11ef-b109-ed7bfa5466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380757" name="4244f580-f5c6-11ef-b109-ed7bfa546689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4614018" name="4e7f73c0-f5c6-11ef-9280-0d3cdd8756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156616" name="4e7f73c0-f5c6-11ef-9280-0d3cdd875637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4089709" name="f65e5070-f5d5-11ef-bd1c-094018fd69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583317" name="f65e5070-f5d5-11ef-bd1c-094018fd69e6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039981" name="fedc3be0-f5d5-11ef-9029-a7976f09ca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4470101" name="fedc3be0-f5d5-11ef-9029-a7976f09cada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Gang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1307886" name="201d6ae0-f5d6-11ef-866f-636211f483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08858" name="201d6ae0-f5d6-11ef-866f-636211f483af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8577547" name="297143f0-f5d6-11ef-b45f-6fcb58f26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6323062" name="297143f0-f5d6-11ef-b45f-6fcb58f26be5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3825578" name="4fda0770-f5d6-11ef-a216-077c7e4199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783973" name="4fda0770-f5d6-11ef-a216-077c7e4199f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7140550" name="7ca661e0-f5d6-11ef-8e20-c97140581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708923" name="7ca661e0-f5d6-11ef-8e20-c97140581126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4101846" name="ae742b30-f5d6-11ef-9c1d-5bc48d170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682195" name="ae742b30-f5d6-11ef-9c1d-5bc48d17079d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2969398" name="31375ba0-f5d7-11ef-a719-5d15950fa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5897905" name="31375ba0-f5d7-11ef-a719-5d15950fac62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Aufenthaltsraum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1686178" name="9dbb65e0-f5d8-11ef-b214-45f7800cad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269448" name="9dbb65e0-f5d8-11ef-b214-45f7800cade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141446" name="a59ebf00-f5d8-11ef-a14d-819fdfc5c9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02204" name="a59ebf00-f5d8-11ef-a14d-819fdfc5c927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2870892" name="f4869b80-f5db-11ef-acbd-57caad7ee5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745847" name="f4869b80-f5db-11ef-acbd-57caad7ee54d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5086711" name="ff0c16c0-f5db-11ef-b98d-4bf58f90bf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924755" name="ff0c16c0-f5db-11ef-b98d-4bf58f90bf4a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954389" name="5bf41db0-f5dc-11ef-8de8-13cc404f96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0026255" name="5bf41db0-f5dc-11ef-8de8-13cc404f967d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0141311" name="61d73a00-f5dc-11ef-a903-fbcc82d0a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646969" name="61d73a00-f5dc-11ef-a903-fbcc82d0a6dd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7171441" name="8d9dbd30-f5dc-11ef-920c-d9f35c150c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399301" name="8d9dbd30-f5dc-11ef-920c-d9f35c150cb4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8871177" name="955d61b0-f5dc-11ef-a5bb-7faf50ed29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000979" name="955d61b0-f5dc-11ef-a5bb-7faf50ed29a0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5564504" name="e0b763e0-f5dc-11ef-aa8e-f125fe6d1b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813306" name="e0b763e0-f5dc-11ef-aa8e-f125fe6d1b67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6680736" name="07001c40-f5dd-11ef-8cc2-3383f047d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865995" name="07001c40-f5dd-11ef-8cc2-3383f047d77a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Dusche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6683097" name="2d4eef20-f5dd-11ef-b794-8d06bd0098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990026" name="2d4eef20-f5dd-11ef-b794-8d06bd0098e1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0597670" name="3ba08d90-f5dd-11ef-aee4-f7faaa0d37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204352" name="3ba08d90-f5dd-11ef-aee4-f7faaa0d37be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192654" name="618e54b0-f5dd-11ef-8676-3f9358cd92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491761" name="618e54b0-f5dd-11ef-8676-3f9358cd920b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962878" name="ce56fe80-f5dd-11ef-ad8b-437b4a99e5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855880" name="ce56fe80-f5dd-11ef-ad8b-437b4a99e5be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0394635" name="1263a600-f5de-11ef-9f9b-430c608494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371929" name="1263a600-f5de-11ef-9f9b-430c608494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9857866" name="18656de0-f5de-11ef-b07d-cf0bdd6af5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921219" name="18656de0-f5de-11ef-b07d-cf0bdd6af577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4671472" name="564fa620-f5de-11ef-9421-bb360696ae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00580" name="564fa620-f5de-11ef-9421-bb360696ae3f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8446158" name="5d0554b0-f5de-11ef-b400-13cac851cd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923293" name="5d0554b0-f5de-11ef-b400-13cac851cdc0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9381662" name="809b7030-f5de-11ef-834c-2705896e579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559442" name="809b7030-f5de-11ef-834c-2705896e579f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2870771" name="86ea6db0-f5de-11ef-b564-41e9531778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51231" name="86ea6db0-f5de-11ef-b564-41e9531778ec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9973510" name="a950c650-f5df-11ef-81ec-853a246db4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0720" name="a950c650-f5df-11ef-81ec-853a246db4a0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0551272" name="b713b950-f5df-11ef-99da-17020c226f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697651" name="b713b950-f5df-11ef-99da-17020c226f67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WC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8490397" name="d3306110-f5df-11ef-96c9-7d35e71e27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754013" name="d3306110-f5df-11ef-96c9-7d35e71e2783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8707043" name="d8d4c6b0-f5df-11ef-a398-1df9510395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470834" name="d8d4c6b0-f5df-11ef-a398-1df95103956a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3768300" name="613753b0-f5e0-11ef-b8ae-7578fceb94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121306" name="613753b0-f5e0-11ef-b8ae-7578fceb94dd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3098373" name="65765cf0-f5e0-11ef-88b1-1780f8746e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704107" name="65765cf0-f5e0-11ef-88b1-1780f8746e86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8758083" name="8f9ee790-f5e0-11ef-8257-b1f846109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251886" name="8f9ee790-f5e0-11ef-8257-b1f8461099b1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4638300" name="94b6c4a0-f5e0-11ef-8164-b1df7731a9a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0890355" name="94b6c4a0-f5e0-11ef-8164-b1df7731a9ad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8466702" name="a2be61c0-f5e0-11ef-abd3-d54abc35ae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704147" name="a2be61c0-f5e0-11ef-abd3-d54abc35ae4d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5824898" name="a728c0c0-f5e0-11ef-a894-6319b374e2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301604" name="a728c0c0-f5e0-11ef-a894-6319b374e235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1795007" name="c53ec780-f5e0-11ef-826a-af6fc623a4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9531136" name="c53ec780-f5e0-11ef-826a-af6fc623a40c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5362914" name="cb214790-f5e0-11ef-9096-c9d95ddb24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637172" name="cb214790-f5e0-11ef-9096-c9d95ddb2425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Umkleide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abgehängte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6487659" name="f7c95120-f5e0-11ef-ab69-674a09dc82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374868" name="f7c95120-f5e0-11ef-ab69-674a09dc821d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9644443" name="0d69a9d0-f5e1-11ef-b398-1f52481eb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0993906" name="0d69a9d0-f5e1-11ef-b398-1f52481eb7f1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Cushion-Vinyl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8152305" name="62007aa0-f5e1-11ef-a38f-75fd49e4a1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500508" name="62007aa0-f5e1-11ef-a38f-75fd49e4a126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861885" name="6d4ec420-f5e1-11ef-a04a-a358a74480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075230" name="6d4ec420-f5e1-11ef-a04a-a358a74480e7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059924" name="fbf8d490-f5e1-11ef-948a-e9f3a901cb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514497" name="fbf8d490-f5e1-11ef-948a-e9f3a901cb4f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851568" name="12b46140-f5e2-11ef-9492-efa0645632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315942" name="12b46140-f5e2-11ef-9492-efa064563266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4919466" name="3f2bbde0-f5e2-11ef-acb2-bd48148473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675665" name="3f2bbde0-f5e2-11ef-acb2-bd4814847300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7694195" name="4ca4af90-f5e2-11ef-9328-9ff11b1a7e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544249" name="4ca4af90-f5e2-11ef-9328-9ff11b1a7ec0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Brandschutzplatte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746990" name="67d9b670-f5e2-11ef-8f63-4192150192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219304" name="67d9b670-f5e2-11ef-8f63-419215019224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8863874" name="703d3c10-f5e2-11ef-bc0d-97aa9824bf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513482" name="703d3c10-f5e2-11ef-bc0d-97aa9824bf99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Sauna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3531888" name="96b0fc10-f5e2-11ef-af1a-35792b8435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727034" name="96b0fc10-f5e2-11ef-af1a-35792b84356e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6463121" name="9c067e60-f5e2-11ef-911b-73f47c19cf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183459" name="9c067e60-f5e2-11ef-911b-73f47c19cfd3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Technik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Verbindungsmatte</w:t>
            </w:r>
          </w:p>
          <w:p>
            <w:pPr>
              <w:spacing w:before="0" w:after="0"/>
            </w:pPr>
            <w:r>
              <w:t>Lüftung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8194988" name="c1e77440-f5e2-11ef-ba72-dd333ec09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66912" name="c1e77440-f5e2-11ef-ba72-dd333ec09d86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603638" name="d2712860-f5e2-11ef-a2f7-8df6d315aa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615331" name="d2712860-f5e2-11ef-a2f7-8df6d315aa51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Lüftungsraum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Teppichkleber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0388663" name="9e571dc0-f5e5-11ef-8df9-77984cacd9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9031805" name="9e571dc0-f5e5-11ef-8df9-77984cacd975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1814755" name="a1997780-f5e5-11ef-bfc7-330a58c75b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560790" name="a1997780-f5e5-11ef-bfc7-330a58c75bef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GS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507413" name="e15c8e70-f5e5-11ef-b886-916ab3b72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365740" name="e15c8e70-f5e5-11ef-b886-916ab3b7284d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869200" name="f8465710-f5e5-11ef-af55-a93f8d4646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281455" name="f8465710-f5e5-11ef-af55-a93f8d46465e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6005416" name="57cb0c70-f5e7-11ef-8685-6927c490dd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927624" name="57cb0c70-f5e7-11ef-8685-6927c490ddd3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473271" name="61cf97e0-f5e7-11ef-ac13-61abc7f191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860196" name="61cf97e0-f5e7-11ef-ac13-61abc7f19147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721923" name="8d378050-f5e7-11ef-8b24-3b6b65e1e0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336311" name="8d378050-f5e7-11ef-8b24-3b6b65e1e05f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1065849" name="93f03c20-f5e7-11ef-9059-fd7e0a76c7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691558" name="93f03c20-f5e7-11ef-9059-fd7e0a76c777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Bassin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8839389" name="c75dd2c0-f5e7-11ef-b816-036b64d7a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959252" name="c75dd2c0-f5e7-11ef-b816-036b64d7a8c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6857758" name="d72f5a70-f5e7-11ef-8d1e-b54bf93e74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083004" name="d72f5a70-f5e7-11ef-8d1e-b54bf93e74fd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4280609" name="cacc5020-f5e8-11ef-989d-4bf7db938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164504" name="cacc5020-f5e8-11ef-989d-4bf7db938f7b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6357050" name="d0d19a70-f5e8-11ef-8894-971c5d5de3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043579" name="d0d19a70-f5e8-11ef-8894-971c5d5de3d6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4880802" name="e5e347b0-f5e8-11ef-821d-9ba051b6d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66500" name="e5e347b0-f5e8-11ef-821d-9ba051b6d769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2052139" name="eb4d8a80-f5e8-11ef-9885-3969f1a490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581092" name="eb4d8a80-f5e8-11ef-9885-3969f1a490a2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256044" name="024eabb0-f5e9-11ef-a431-6d8dc404f8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604973" name="024eabb0-f5e9-11ef-a431-6d8dc404f8df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3563390" name="07aa96a0-f5e9-11ef-b5bb-81148aa4b0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449114" name="07aa96a0-f5e9-11ef-b5bb-81148aa4b0af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UG-EG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1447222" name="cd3bd410-f5e9-11ef-a249-3348c11cae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504196" name="cd3bd410-f5e9-11ef-a249-3348c11cae1f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1324721" name="d3104a60-f5e9-11ef-92aa-db113a1780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220862" name="d3104a60-f5e9-11ef-92aa-db113a1780c4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7853171" name="c9522150-f5ea-11ef-adb7-f7cf7853ad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396609" name="c9522150-f5ea-11ef-adb7-f7cf7853ad7f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7277843" name="ce21d1d0-f5ea-11ef-aabd-bd159d98b4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602601" name="ce21d1d0-f5ea-11ef-aabd-bd159d98b434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046919" name="30077710-f5eb-11ef-9adc-bb655550bc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3821516" name="30077710-f5eb-11ef-9adc-bb655550bca0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6645576" name="35524b00-f5eb-11ef-a85d-21790d28ae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911173" name="35524b00-f5eb-11ef-a85d-21790d28ae3d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6573719" name="e36e6530-f5ea-11ef-8e29-af8c5373d6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764551" name="e36e6530-f5ea-11ef-8e29-af8c5373d658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7015913" name="e6d3b040-f5ea-11ef-85e8-71e66ed49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619848" name="e6d3b040-f5ea-11ef-85e8-71e66ed49012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Haus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Fugendichtstoff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4606841" name="7cf14b90-f5ec-11ef-9984-199cfdb05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351835" name="7cf14b90-f5ec-11ef-9984-199cfdb05247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7060296" name="81acfee0-f5ec-11ef-84a5-65ad7e1eb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690639" name="81acfee0-f5ec-11ef-84a5-65ad7e1eb058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CP:</w:t>
            </w:r>
          </w:p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PCB-1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Spielzimmer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Technik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601547" name="ff8a98c0-f5df-11ef-a549-cfb590a58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638878" name="ff8a98c0-f5df-11ef-a549-cfb590a58c89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8352720" name="06c57ce0-f5e0-11ef-8497-6fe25131bc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374675" name="06c57ce0-f5e0-11ef-8497-6fe25131bc0b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Lüftungsraum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FL-Leuchte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2563743" name="35d915f0-f5e5-11ef-9866-5161294c01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645790" name="35d915f0-f5e5-11ef-9866-5161294c0181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0382347" name="3d84e450-f5e5-11ef-b5fa-ffb6b2d5f2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00106" name="3d84e450-f5e5-11ef-b5fa-ffb6b2d5f2b5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Quecksilber: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Hallenbad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Dachpappe &amp; Bitumenanstrich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0495700" name="24341480-f5ea-11ef-9e47-5b3686bce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046861" name="24341480-f5ea-11ef-9e47-5b3686bcec48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04988478" name="356ea210-f5ea-11ef-9dba-831980653b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096860" name="356ea210-f5ea-11ef-9dba-831980653bb6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20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Hallenbad Uetikon am See</w:t>
          </w:r>
        </w:p>
        <w:p>
          <w:pPr>
            <w:spacing w:before="0" w:after="0"/>
          </w:pPr>
          <w:r>
            <w:t>178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footer.xml" Type="http://schemas.openxmlformats.org/officeDocument/2006/relationships/footer" Id="rId20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