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Eichenweg 2, 8424 Embrach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660508"/>
            <wp:effectExtent l="0" t="0" r="0" b="0"/>
            <wp:docPr id="3126735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844150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660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