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860590" name="55582e60-abfe-11ef-986e-276fbc4cc5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295537" name="55582e60-abfe-11ef-986e-276fbc4cc5d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642087" name="6ad17710-abfe-11ef-9126-ab4719ea01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424657" name="6ad17710-abfe-11ef-9126-ab4719ea01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611739" name="1a92c050-abff-11ef-af42-51cb434b9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157438" name="1a92c050-abff-11ef-af42-51cb434b90b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364258" name="296f60b0-abff-11ef-82c8-6b1455386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655785" name="296f60b0-abff-11ef-82c8-6b14553866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179944" name="66e99910-abff-11ef-9de3-47a66852a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262061" name="66e99910-abff-11ef-9de3-47a66852a2d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0624624" name="739a58c0-abff-11ef-a223-9b1a621c2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56852" name="739a58c0-abff-11ef-a223-9b1a621c23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364034" name="b8305480-abff-11ef-a9ba-ff2f855c2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09891" name="b8305480-abff-11ef-a9ba-ff2f855c21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270861" name="c1e33d80-abff-11ef-820e-15f7527de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18910" name="c1e33d80-abff-11ef-820e-15f7527de89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320779" name="f5531e10-abff-11ef-a4c2-2767e820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738624" name="f5531e10-abff-11ef-a4c2-2767e820b0a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571793" name="0271bac0-ac00-11ef-b8c9-1df239e99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977356" name="0271bac0-ac00-11ef-b8c9-1df239e99d4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373937" name="758bd310-ac00-11ef-b1d1-b578d1ce36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229124" name="758bd310-ac00-11ef-b1d1-b578d1ce36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549778" name="83a30090-ac00-11ef-83ae-2db392998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522967" name="83a30090-ac00-11ef-83ae-2db3929987c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554204" name="ec906c00-ac00-11ef-ac5a-e5e31034cc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031774" name="ec906c00-ac00-11ef-ac5a-e5e31034cc4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472359" name="fb194710-ac00-11ef-a79d-3f951a288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38468" name="fb194710-ac00-11ef-a79d-3f951a2888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59585" name="65ef6fb0-ac01-11ef-b576-8985c451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656211" name="65ef6fb0-ac01-11ef-b576-8985c45154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370823" name="74669780-ac01-11ef-b804-4b982cda1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336961" name="74669780-ac01-11ef-b804-4b982cda1a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193684" name="d274f600-ac01-11ef-a4b6-a3dbc853d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394760" name="d274f600-ac01-11ef-a4b6-a3dbc853de6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498511" name="336fc610-ac02-11ef-83d3-8d301f2ea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869022" name="336fc610-ac02-11ef-83d3-8d301f2ea7a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527834" name="67004e00-ac02-11ef-a6be-a1e02becda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570348" name="67004e00-ac02-11ef-a6be-a1e02becda3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04770" name="88d09da0-ac02-11ef-b21d-8f528e840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51525" name="88d09da0-ac02-11ef-b21d-8f528e840c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407708" name="a6fe6030-ac04-11ef-b398-a94b3de0bc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88196" name="a6fe6030-ac04-11ef-b398-a94b3de0bc7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678955" name="bf790200-ac04-11ef-8ee9-35d0188fb7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858935" name="bf790200-ac04-11ef-8ee9-35d0188fb75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988344" name="699294d0-ac06-11ef-a19b-65c63ae15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061396" name="699294d0-ac06-11ef-a19b-65c63ae15a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37886" name="726704b0-ac06-11ef-a7f5-734c63631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716901" name="726704b0-ac06-11ef-a7f5-734c636318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227345" name="041f8da0-ac07-11ef-933a-99102709e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077223" name="041f8da0-ac07-11ef-933a-99102709eb2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397532" name="b2f23120-ac07-11ef-9e04-b95a02b13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380936" name="b2f23120-ac07-11ef-9e04-b95a02b1312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111142" name="2b69b070-ac07-11ef-8bad-3d8df2577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431996" name="2b69b070-ac07-11ef-8bad-3d8df2577ba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728597" name="c26d0d50-ac07-11ef-90e4-09579c234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021853" name="c26d0d50-ac07-11ef-90e4-09579c23424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761280" name="3d5e70d0-ac08-11ef-b5c1-75068fb45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145613" name="3d5e70d0-ac08-11ef-b5c1-75068fb4533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371848" name="5101e810-ac08-11ef-b7b9-5f65511af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568768" name="5101e810-ac08-11ef-b7b9-5f65511aff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884869" name="f8acba40-ac08-11ef-aec2-5f556a472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22268" name="f8acba40-ac08-11ef-aec2-5f556a472a7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991558" name="008739c0-ac09-11ef-9fd5-f5f970e2f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677284" name="008739c0-ac09-11ef-9fd5-f5f970e2fb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917290" name="91b005d0-ac09-11ef-a4ca-15c30157e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073949" name="91b005d0-ac09-11ef-a4ca-15c30157e90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477589" name="9e430450-ac09-11ef-bbd3-d7b22ad4d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891437" name="9e430450-ac09-11ef-bbd3-d7b22ad4d4f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386758" name="0426e3d0-ac0b-11ef-b931-df3781573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46298" name="0426e3d0-ac0b-11ef-b931-df378157323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624656" name="0b7d8d50-ac0b-11ef-971b-39917fac9e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790698" name="0b7d8d50-ac0b-11ef-971b-39917fac9e1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047233" name="2b983db0-ac0b-11ef-9481-17c20c1b2c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831879" name="2b983db0-ac0b-11ef-9481-17c20c1b2c3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222124" name="3362deb0-ac0b-11ef-ba98-3b857b0cca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599282" name="3362deb0-ac0b-11ef-ba98-3b857b0cca5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29387" name="c5b12c60-bbcc-11ef-85cf-47ee7c7c6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637827" name="c5b12c60-bbcc-11ef-85cf-47ee7c7c644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481941" name="cede4390-bbcc-11ef-8dea-cf430cd5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743770" name="cede4390-bbcc-11ef-8dea-cf430cd56d2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Eichenweg 2, 8424 Embrach </w:t>
          </w:r>
        </w:p>
        <w:p>
          <w:pPr>
            <w:spacing w:before="0" w:after="0"/>
          </w:pPr>
          <w:r>
            <w:t>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