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2296969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811749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5983581" name="0fce4920-f8d3-11ef-a2c9-193337241a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116087" name="0fce4920-f8d3-11ef-a2c9-193337241a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2165004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769631" name="4d9b0e50-f8d3-11ef-af55-3f669b9ff7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0585806" name="5b3e4450-f8d3-11ef-8a1f-a514a07bd7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742121" name="5b3e4450-f8d3-11ef-8a1f-a514a07bd7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1431344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411702" name="76c1e060-f8d3-11ef-a785-8b63332576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3593041" name="7a5ae5a0-f8d3-11ef-b100-e9b4bbaed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813509" name="7a5ae5a0-f8d3-11ef-b100-e9b4bbaed8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646437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036069" name="a1b730e0-f8d3-11ef-a249-ad959ecb44c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258154" name="a6f867e0-f8d3-11ef-8212-815e0ab69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604877" name="a6f867e0-f8d3-11ef-8212-815e0ab69b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1572132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297738" name="20113ad0-f8d4-11ef-9a37-253c80e0dc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791450" name="2d422700-f8d4-11ef-be14-5b3b4aea6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523189" name="2d422700-f8d4-11ef-be14-5b3b4aea65e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344416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303918" name="60519810-f8d4-11ef-b571-dfc82e72ff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951204" name="65fe1400-f8d4-11ef-ad82-4d165af59c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300352" name="65fe1400-f8d4-11ef-ad82-4d165af59c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5501210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916659" name="7e45e600-f8d4-11ef-97d6-275e93444b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7480429" name="78ae51a0-f8d4-11ef-b224-2de85d086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330998" name="78ae51a0-f8d4-11ef-b224-2de85d08609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0834324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282969" name="07f4c920-f8d5-11ef-9d9d-b929c8a1ec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421693" name="0c23f3e0-f8d5-11ef-8732-fd22a02ba2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150404" name="0c23f3e0-f8d5-11ef-8732-fd22a02ba26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6487069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707053" name="4921a940-f8d5-11ef-a26b-7d6d90bf64c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242722" name="4deaf120-f8d5-11ef-a9d9-fd92dfed57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184432" name="4deaf120-f8d5-11ef-a9d9-fd92dfed572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779851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678030" name="7e430a60-f8d5-11ef-96e9-2f1fa5117d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197043" name="894e7e80-f8d5-11ef-8f89-a3cf77b225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560631" name="894e7e80-f8d5-11ef-8f89-a3cf77b2256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2269511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428701" name="99443000-f8d5-11ef-805d-ed1bf95c9be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0191090" name="9d211c10-f8d5-11ef-852e-c5165b2024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367428" name="9d211c10-f8d5-11ef-852e-c5165b20248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2882050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968129" name="bfe5ddd0-f8d5-11ef-9108-c510f46df84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380363" name="c5479520-f8d5-11ef-8212-b5c6b38ea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189967" name="c5479520-f8d5-11ef-8212-b5c6b38ea2c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991366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672467" name="d9785840-f8d5-11ef-a931-fd13f322518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8797753" name="e6e36740-f8d5-11ef-9d9b-4f4353aa8d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696465" name="e6e36740-f8d5-11ef-9d9b-4f4353aa8d1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5899431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402349" name="f9115580-f8d5-11ef-a6e5-77081412f2c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950408" name="02406880-f8d6-11ef-93ef-37b182a010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475743" name="02406880-f8d6-11ef-93ef-37b182a0102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9831256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667402" name="3b4c9860-f8d6-11ef-96dc-8548e3549d5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801973" name="3f7cd490-f8d6-11ef-b609-0969c7985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821098" name="3f7cd490-f8d6-11ef-b609-0969c7985f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141978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988314" name="5921eca0-f8d6-11ef-8f12-35eb87a872e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616497" name="5ca1eba0-f8d6-11ef-b662-a1632691c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952530" name="5ca1eba0-f8d6-11ef-b662-a1632691ca4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531214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068709" name="6ff1ebb0-f8d6-11ef-9cfd-2336450c80c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79972" name="7c6d1c70-f8d6-11ef-a652-cdde072d37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872546" name="7c6d1c70-f8d6-11ef-a652-cdde072d37d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596908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025497" name="8a2fc7b0-f8de-11ef-9bb3-43bb7ecee1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9180623" name="8ed9c7c0-f8de-11ef-9225-1feb35f7d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067372" name="8ed9c7c0-f8de-11ef-9225-1feb35f7d79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9804300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175410" name="8c6c8660-f8e0-11ef-80eb-a5e8b581195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736554" name="91b58590-f8e0-11ef-a1b2-f5da5fe8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864258" name="91b58590-f8e0-11ef-a1b2-f5da5fe8b5b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554658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970052" name="647310c0-f8e0-11ef-a6bb-e7f977aaad7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091755" name="67ef8d50-f8e0-11ef-a58a-ad560691d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002574" name="67ef8d50-f8e0-11ef-a58a-ad560691d95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552263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972968" name="cb2cac40-f8e0-11ef-ac6a-7f3a0cad4ba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043400" name="d4459f30-f8e0-11ef-8b0f-053504647c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837775" name="d4459f30-f8e0-11ef-8b0f-053504647cd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837874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697473" name="4c532730-f8e2-11ef-8de8-cbbcb071516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43636" name="537f3e40-f8e2-11ef-907c-01f53675a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187697" name="537f3e40-f8e2-11ef-907c-01f53675a59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865093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547754" name="7003f6a0-f8e2-11ef-a195-455c21ed380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766181" name="78ac4d70-f8e2-11ef-8d0b-dbd87e903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708743" name="78ac4d70-f8e2-11ef-8d0b-dbd87e90373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304835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261630" name="9e129510-f8e2-11ef-83fd-d5b86f5587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945175" name="a108a390-f8e2-11ef-9b1f-3bbe5318f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974631" name="a108a390-f8e2-11ef-9b1f-3bbe5318fe9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3969632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830467" name="b18adda0-f8e2-11ef-9e60-75bc563a5a4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572905" name="b5c8d570-f8e2-11ef-bffc-b5b87674a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093090" name="b5c8d570-f8e2-11ef-bffc-b5b87674adc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2594161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882099" name="d0e91bd0-f8e2-11ef-b2b1-e9117b1abc2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9494532" name="d5993660-f8e2-11ef-bbf9-2d0786fa00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339550" name="d5993660-f8e2-11ef-bbf9-2d0786fa00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9357699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294505" name="e39eb0a0-f8e2-11ef-9709-bb59316664d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9288860" name="e73d5b30-f8e2-11ef-a0e7-3bf0c5aa0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822226" name="e73d5b30-f8e2-11ef-a0e7-3bf0c5aa031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1471559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780197" name="08b59fc0-f8e3-11ef-b67f-03ac8bb447c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4222191" name="0ec80970-f8e3-11ef-80c1-678bbc6c81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167070" name="0ec80970-f8e3-11ef-80c1-678bbc6c81d7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547947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475964" name="66b07640-f8e3-11ef-ad0f-495bc405ea9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433771" name="69c97610-f8e3-11ef-b79f-e9f5746fc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054789" name="69c97610-f8e3-11ef-b79f-e9f5746fc95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2881475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529695" name="80a61f50-f8e3-11ef-8399-1339fb689de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6751213" name="85836460-f8e3-11ef-ba3d-c5e0de21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25384" name="85836460-f8e3-11ef-ba3d-c5e0de21a7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4667622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641669" name="985a63e0-f8e3-11ef-9f62-3b767719aea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246947" name="9f647400-f8e3-11ef-9852-dd88c2806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435744" name="9f647400-f8e3-11ef-9852-dd88c28062b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294230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987064" name="13ab9aa0-f8e4-11ef-bfe8-07123cd9a94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485842" name="16cd4d00-f8e4-11ef-aedc-9febd9e3a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048343" name="16cd4d00-f8e4-11ef-aedc-9febd9e3a88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605783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656889" name="2edad520-f8e4-11ef-8d13-519bbc5db8e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194547" name="31b23810-f8e4-11ef-8cbd-af17885ca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302595" name="31b23810-f8e4-11ef-8cbd-af17885cae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7466976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225745" name="43ee3010-f8e4-11ef-abd9-4b8fbbf161b6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3316665" name="4661ef30-f8e4-11ef-bd11-d9fc4bb29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435360" name="4661ef30-f8e4-11ef-bd11-d9fc4bb2985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Klinkerplatten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80719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616566" name="14343620-f8e5-11ef-a881-8506eef8e115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6315502" name="16cd7ea0-f8e5-11ef-b9fe-f728fd089b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661577" name="16cd7ea0-f8e5-11ef-b9fe-f728fd089b7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743543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62870" name="334e1850-f8e5-11ef-a970-b95926013ba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4436667" name="37650020-f8e5-11ef-8346-1786ab93a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475859" name="37650020-f8e5-11ef-8346-1786ab93a79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2598389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548930" name="43ed0220-f8e5-11ef-b376-45a7ef86afc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588486" name="4915f630-f8e5-11ef-8ea5-b9fbae98bf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366598" name="4915f630-f8e5-11ef-8ea5-b9fbae98bfa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0181921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309818" name="5ba64fc0-f8e5-11ef-b2d5-6bf20864e755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1250102" name="60a28e80-f8e5-11ef-a8d5-83a118eb9b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170297" name="60a28e80-f8e5-11ef-a8d5-83a118eb9b0b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693247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791441" name="6cedc2b0-f8f2-11ef-bef2-45f88ee67af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75282" name="6f0be7c0-f8f2-11ef-bda9-bdc215533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69385" name="6f0be7c0-f8f2-11ef-bda9-bdc2155339b9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048404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95645" name="529a9ae0-f8f3-11ef-bdc6-0d866ba41af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265159" name="68aacc60-f8f3-11ef-9495-39bd10f019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004277" name="68aacc60-f8f3-11ef-9495-39bd10f0197f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0741814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86173" name="7d68b450-f8f3-11ef-8c84-019cab9487d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137864" name="862aada0-f8f3-11ef-90f0-d5cdb25e1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707801" name="862aada0-f8f3-11ef-90f0-d5cdb25e156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991293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862567" name="973132e0-f8f3-11ef-af26-75dfc008e457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8648784" name="9b221c20-f8f3-11ef-a8e2-97a04a787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020805" name="9b221c20-f8f3-11ef-a8e2-97a04a78701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5965974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348237" name="06f513f0-f8f7-11ef-a349-9914c74027ac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9133251" name="0bc057a0-f8f7-11ef-82a0-330bf9c39e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865146" name="0bc057a0-f8f7-11ef-82a0-330bf9c39e1c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1256757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293387" name="2827c400-f8f7-11ef-9236-6172ff69e7d1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4154162" name="2e6f6e80-f8f7-11ef-9969-4fab57776a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276160" name="2e6f6e80-f8f7-11ef-9969-4fab57776aeb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967210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289392" name="3d84d220-f8f7-11ef-a3cd-d1da3131d43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2830077" name="40e56240-f8f7-11ef-a4f1-7df81a6a0a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621031" name="40e56240-f8f7-11ef-a4f1-7df81a6a0a2f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941389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074887" name="093a8530-f8f9-11ef-801f-07b353363859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6845587" name="0f727840-f8f9-11ef-b5a2-4920f18f87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087320" name="0f727840-f8f9-11ef-b5a2-4920f18f8790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146580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776321" name="255b99c0-f8f9-11ef-85b2-c95bfc2d6cb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940758" name="28df6950-f8f9-11ef-b63d-ef5e993471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295318" name="28df6950-f8f9-11ef-b63d-ef5e9934713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0804995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63424" name="391d4760-f8f9-11ef-870a-4bdef0db0c6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102553" name="3fe14dd0-f8f9-11ef-bf8d-b3be5e408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129943" name="3fe14dd0-f8f9-11ef-bf8d-b3be5e408180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790146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581570" name="7a79bba0-f8fc-11ef-974f-c341fe0bbbb9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322315" name="7e6b8f40-f8fc-11ef-94a3-17ef21ce9f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267449" name="7e6b8f40-f8fc-11ef-94a3-17ef21ce9f6a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918730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991720" name="c38e76d0-f8fe-11ef-b8ef-a935197422b4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4705837" name="c73e3860-f8fe-11ef-8aa9-9f13d5c96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171491" name="c73e3860-f8fe-11ef-8aa9-9f13d5c9676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7786297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771426" name="5f62bcb0-f8ff-11ef-9f06-6db14d9a8cfd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836095" name="664e9670-f8ff-11ef-8ab2-47efa69087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562617" name="664e9670-f8ff-11ef-8ab2-47efa690879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268550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693754" name="74b7b480-f8ff-11ef-a96c-9b2bf939f969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203641" name="7afffb40-f8ff-11ef-aecf-4b5e6813e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27291" name="7afffb40-f8ff-11ef-aecf-4b5e6813ef0a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321742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878329" name="95a1c2d0-f8ff-11ef-8a00-5bb1b22ac1b4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8964021" name="9c47e100-f8ff-11ef-8d35-b51045555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594683" name="9c47e100-f8ff-11ef-8d35-b510455552dc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8821453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820985" name="bde0f400-f8ff-11ef-9a88-2fa0abb6210f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17450" name="c4a4ac50-f8ff-11ef-bdbe-af2537047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032761" name="c4a4ac50-f8ff-11ef-bdbe-af2537047b03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3770920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062409" name="d3a835a0-f8ff-11ef-8eac-b9f10b7d046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199634" name="d8e9bac0-f8ff-11ef-be0c-d12cdde26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319516" name="d8e9bac0-f8ff-11ef-be0c-d12cdde26cea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9075558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216694" name="e8e33cd0-f8ff-11ef-b554-870f0e2b8e05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866285" name="ec18c550-f8ff-11ef-b237-27926e60b6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72847" name="ec18c550-f8ff-11ef-b237-27926e60b610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2003007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092988" name="087fe390-f900-11ef-a9b3-13da3b578d8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2797279" name="0d2b1c20-f900-11ef-b82a-bd7384ec3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904310" name="0d2b1c20-f900-11ef-b82a-bd7384ec3699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367437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287241" name="75aa3560-f900-11ef-b8df-fb489231a9b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9538101" name="79868530-f900-11ef-9dd2-eda87495d7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313228" name="79868530-f900-11ef-9dd2-eda87495d7c5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4906911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286570" name="8671dce0-f900-11ef-ab0e-bdb79a3984c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255493" name="96acadb0-f900-11ef-956a-c3f2d02f1f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280283" name="96acadb0-f900-11ef-956a-c3f2d02f1f3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1196141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051989" name="c87e6ea0-f900-11ef-bc95-6d5c17fda107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664691" name="cde99bd0-f900-11ef-a902-79a34e162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741334" name="cde99bd0-f900-11ef-a902-79a34e1620e3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2063717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749266" name="e8d19420-f900-11ef-84e1-3baa0661ec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690064" name="ee6a39f0-f900-11ef-86dc-2d25ba8ae1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723158" name="ee6a39f0-f900-11ef-86dc-2d25ba8ae1df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Deckenplatten inkl Kleber und Verputz</w:t>
            </w:r>
          </w:p>
          <w:p>
            <w:pPr>
              <w:spacing w:before="0" w:after="0"/>
            </w:pPr>
            <w:r>
              <w:t>Wohnzimmer-DG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882148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347910" name="fe8b1a20-f900-11ef-8eae-35f39f0c541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4082460" name="06f0e9b0-f901-11ef-9df6-0f8f54c92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202928" name="06f0e9b0-f901-11ef-9df6-0f8f54c925d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479296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349277" name="7b264e50-f907-11ef-9a3c-4180f5b1335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037164" name="e6e97990-f908-11ef-b0b2-6723acd94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028655" name="e6e97990-f908-11ef-b0b2-6723acd94e7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134786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504339" name="02bf2d40-f909-11ef-8de0-39551467147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7432231" name="084caf80-f909-11ef-b287-65179f5580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741299" name="084caf80-f909-11ef-b287-65179f55808b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708913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043552" name="1890f630-f909-11ef-8c32-c93e1a12a2b9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9831338" name="1c978a50-f909-11ef-95a5-49f5fa67ee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643493" name="1c978a50-f909-11ef-95a5-49f5fa67eed8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130377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60798" name="94a80da0-f90c-11ef-a888-f5cc4a96e031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9504076" name="9964f970-f90c-11ef-b058-0bf142810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821269" name="9964f970-f90c-11ef-b058-0bf142810705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36203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03416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407355" name="db9566e0-f90c-11ef-84fb-ff4538127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885555" name="db9566e0-f90c-11ef-84fb-ff45381273f8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7692782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493968" name="ebdf52e0-f90c-11ef-b77a-d32d4684119c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445317" name="efbd2950-f90c-11ef-9886-3ba7e8e5f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439591" name="efbd2950-f90c-11ef-9886-3ba7e8e5f68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710771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765805" name="ffc132b0-f90c-11ef-8729-8941f972265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6804915" name="06412b40-f90d-11ef-9561-13e52948ad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595789" name="06412b40-f90d-11ef-9561-13e52948adef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0211286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913504" name="c0d377b0-f90d-11ef-8377-5fadb4b2acf3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2082320" name="c40a5fc0-f90d-11ef-8f93-290fc451d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063184" name="c40a5fc0-f90d-11ef-8f93-290fc451d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0700704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916785" name="f88fcf00-f90d-11ef-84d7-e1cf3d51689a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3954823" name="008a0b80-f90e-11ef-81ac-d7adccff5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608610" name="008a0b80-f90e-11ef-81ac-d7adccff5211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9537305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881035" name="0e7cc110-f90e-11ef-be11-f70b00a57f7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734378" name="13fb2820-f90e-11ef-a841-3f15174bbc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715797" name="13fb2820-f90e-11ef-a841-3f15174bbcc9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052635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113760" name="223212a0-f90e-11ef-8b4c-173d4ab5ed37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6180175" name="25989630-f90e-11ef-b1ca-5bf3933db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960985" name="25989630-f90e-11ef-b1ca-5bf3933db05b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1191938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923258" name="120be5d0-f90f-11ef-95b1-4f627de4e2f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4074325" name="17206780-f90f-11ef-98df-c92e277e8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758355" name="17206780-f90f-11ef-98df-c92e277e8d0f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268288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992224" name="2c2347b0-f90f-11ef-98f7-29aefb88c91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487684" name="2f790260-f90f-11ef-932f-699132725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376854" name="2f790260-f90f-11ef-932f-6991327258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3687821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16897" name="3abe7240-f90f-11ef-bae4-0fee8f90166e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8593426" name="42c224a0-f90f-11ef-b8c9-79f86850e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728896" name="42c224a0-f90f-11ef-b8c9-79f86850e6bf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0593851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371456" name="95b641f0-f90f-11ef-9a30-f934ed2982d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7938114" name="991e4c20-f90f-11ef-807c-a5c8070343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080563" name="991e4c20-f90f-11ef-807c-a5c807034333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1600295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97979" name="b1e38b80-f90f-11ef-bf6c-114507e3b77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6971559" name="b7f4e3c0-f90f-11ef-9de3-9d64bae9d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503087" name="b7f4e3c0-f90f-11ef-9de3-9d64bae9d7f3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699724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703226" name="d6407970-f90f-11ef-9c5a-25d5a955fb76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106055" name="dcc09910-f90f-11ef-ad5d-dbb706623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737737" name="dcc09910-f90f-11ef-ad5d-dbb706623d39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Treppe zu Terrasse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279985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604753" name="d2486ed0-f910-11ef-a202-43fa563c7966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0936282" name="34d3f100-f911-11ef-8731-5138fedbb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461898" name="34d3f100-f911-11ef-8731-5138fedbb313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791171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77650" name="17503230-f9a0-11ef-8ccc-f3f55625e104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0340338" name="1a26aac0-f9a0-11ef-9989-39d81b3c25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960359" name="1a26aac0-f9a0-11ef-9989-39d81b3c25c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900349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508914" name="569cb990-f9a0-11ef-bc87-e1802910b47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289844" name="5aca84c0-f9a0-11ef-a9d6-df3ede790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755032" name="5aca84c0-f9a0-11ef-a9d6-df3ede790b4c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8947843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529654" name="6aa470e0-f9a0-11ef-9052-3bfbd752b9b6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5838596" name="6d9d8ca0-f9a0-11ef-9e74-59e15bffa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802839" name="6d9d8ca0-f9a0-11ef-9e74-59e15bffaf9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2910479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080954" name="7d964b60-f9a0-11ef-92c4-93cb850913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894527" name="81657bd0-f9a0-11ef-9f19-5123d75069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328310" name="81657bd0-f9a0-11ef-9f19-5123d750696d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605442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944125" name="936f4040-f9a0-11ef-bfbc-15b8ace9b071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275490" name="95f91f70-f9a0-11ef-903d-dda99fa393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566365" name="95f91f70-f9a0-11ef-903d-dda99fa3930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910300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616269" name="a265d140-f9a0-11ef-8145-255f3aeda5d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330888" name="a5f7f8b0-f9a0-11ef-8c85-e5733504e5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488351" name="a5f7f8b0-f9a0-11ef-8c85-e5733504e59d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709447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634602" name="b2595fe0-f9a0-11ef-9a8d-c5468bed47b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946256" name="b7303c50-f9a0-11ef-9ba7-715146ed3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954617" name="b7303c50-f9a0-11ef-9ba7-715146ed3860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8926414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926874" name="d970b2e0-f9a0-11ef-b92b-73a08bc3b4a3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2661533" name="dc2b3f00-f9a0-11ef-9acb-291c43fc5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668134" name="dc2b3f00-f9a0-11ef-9acb-291c43fc524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8174955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891273" name="e9cbdcf0-f9a0-11ef-9497-a3054a150a7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916214" name="efe8cdf0-f9a0-11ef-a632-596ea80d9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39586" name="efe8cdf0-f9a0-11ef-a632-596ea80d9897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1028285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102298" name="fa652170-f9a0-11ef-96f8-77e316517ccc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714894" name="fe5dabd0-f9a0-11ef-879c-41d079d0a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61497" name="fe5dabd0-f9a0-11ef-879c-41d079d0a305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7892120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623310" name="3a26ffe0-f9a1-11ef-9c55-1d7b3addb37e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012063" name="3ecb81b0-f9a1-11ef-babc-bd67f16d9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510666" name="3ecb81b0-f9a1-11ef-babc-bd67f16d9ccd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279415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42447" name="54c82b30-f9a1-11ef-b35c-2def3b177dc4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9621359" name="594a57f0-f9a1-11ef-9bfa-1bea3b981d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093661" name="594a57f0-f9a1-11ef-9bfa-1bea3b981d2e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100172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606554" name="64fce180-f9a1-11ef-a33d-bbdaaadd61c6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3652277" name="687e8e30-f9a1-11ef-b4f3-cfc1005eb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064350" name="687e8e30-f9a1-11ef-b4f3-cfc1005eb0fc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033784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551047" name="89fee910-f9a1-11ef-9519-359c9da80c05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380500" name="90b35f20-f9a1-11ef-866e-d3f9ee600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337014" name="90b35f20-f9a1-11ef-866e-d3f9ee600769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7390614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201591" name="760884f0-f9a3-11ef-950c-cb7b999e1bf8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4596678" name="79843e30-f9a3-11ef-bd72-2b61df5f3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316933" name="79843e30-f9a3-11ef-bd72-2b61df5f3a7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3376882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151321" name="9fe2ef90-f9a3-11ef-af82-27bdacbc0cfa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2926932" name="b59c9ca0-f9a3-11ef-8f5e-43bdbe92d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0813" name="b59c9ca0-f9a3-11ef-8f5e-43bdbe92d67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8688856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131288" name="cc451680-f9a3-11ef-b2b6-4bfbf86832cb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620033" name="d0df3810-f9a3-11ef-93b6-1ffd61f75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524382" name="d0df3810-f9a3-11ef-93b6-1ffd61f75769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8005638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458469" name="dc722bb0-f9a3-11ef-be37-d57e7fd8d1a5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462599" name="e5a117a0-f9a3-11ef-97de-c34972bfb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159946" name="e5a117a0-f9a3-11ef-97de-c34972bfb57c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088067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916508" name="2715af20-f9a4-11ef-abe6-1d8f99f2725f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1705913" name="50ec9750-f9a4-11ef-91fc-25d740ab4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072644" name="50ec9750-f9a4-11ef-91fc-25d740ab4a65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776009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212438" name="9c58c1f0-f9a4-11ef-9623-7178ad1ecdc7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6053383" name="a30807e0-f9a4-11ef-90b8-fd8f814c20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032713" name="a30807e0-f9a4-11ef-90b8-fd8f814c205c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3042461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25066" name="ad0b5ad0-f9a4-11ef-9693-bd93bb0696f6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5084768" name="b9eb8ef0-f9a4-11ef-95c6-d792d3a88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746763" name="b9eb8ef0-f9a4-11ef-95c6-d792d3a883a7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0964736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53920" name="c8a16d70-f9a4-11ef-8adb-8502d81db088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100594" name="d1a551c0-f9a4-11ef-afd2-39092d3797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28902" name="d1a551c0-f9a4-11ef-afd2-39092d379723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104061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803988" name="f0b48590-f9a4-11ef-9f8c-bd7823355aa1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0369741" name="f3fcf9d0-f9a4-11ef-b8a1-31e007dd87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420353" name="f3fcf9d0-f9a4-11ef-b8a1-31e007dd8756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4698659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098883" name="279dae60-f9a5-11ef-9bc8-a9fa994116f8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6552933" name="29eb6ef0-f9a5-11ef-b440-35e6af34ac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20355" name="29eb6ef0-f9a5-11ef-b440-35e6af34ac3e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041933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502230" name="364f9540-f9a5-11ef-a17d-a91461458d8d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705206" name="39c90490-f9a5-11ef-a424-2b0d1cf00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453296" name="39c90490-f9a5-11ef-a424-2b0d1cf000a6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6360605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958600" name="4b2b6570-f9a5-11ef-9c02-7bb7fc40d5b8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1264066" name="4f093be0-f9a5-11ef-9600-2d385e8b87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228318" name="4f093be0-f9a5-11ef-9600-2d385e8b873a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659207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867925" name="874b16e0-f9a5-11ef-9c0c-b3a26b05ecfa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895670" name="8bee1210-f9a5-11ef-a594-b159382af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509208" name="8bee1210-f9a5-11ef-a594-b159382af1a5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248841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691456" name="994e2490-f9a5-11ef-8fb7-f7bd5ae14276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279019" name="a1b99970-f9a5-11ef-8c54-2bcf3052e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479822" name="a1b99970-f9a5-11ef-8c54-2bcf3052e004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92089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798849" name="dbd7e020-f9a6-11ef-916f-a711460a2159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4416904" name="e12217d0-f9a6-11ef-b2a2-4f7c4eece9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377591" name="e12217d0-f9a6-11ef-b2a2-4f7c4eece931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3497078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318218" name="f9a59340-f9a6-11ef-b66b-9b0c714b829b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9037380" name="000e5a50-f9a7-11ef-b388-4f1073c2b0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37412" name="000e5a50-f9a7-11ef-b388-4f1073c2b07d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091136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891893" name="12bdfbb0-f9a7-11ef-b199-cb4e7dbf3d5a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361097" name="191e1030-f9a7-11ef-87b1-6ffa6b5ba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323010" name="191e1030-f9a7-11ef-87b1-6ffa6b5ba91d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372836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875148" name="faa6ebc0-f9a8-11ef-85d2-67c88cc0ee43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276788" name="fcfaede0-f9a8-11ef-850c-172fa6dd1a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345324" name="fcfaede0-f9a8-11ef-850c-172fa6dd1a7e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67920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628468" name="11240fe0-f9a9-11ef-b624-0f8224c28ff0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163513" name="137ea1b0-f9a9-11ef-aaf7-3540fb8e7d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314859" name="137ea1b0-f9a9-11ef-aaf7-3540fb8e7d06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61861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460918" name="18ded260-f9a9-11ef-bc57-ad64a9198a35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7061220" name="1dd8ee40-f9a9-11ef-8071-9d656d6fa7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419275" name="1dd8ee40-f9a9-11ef-8071-9d656d6fa7bf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911401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864299" name="2b7d5cc0-f9a9-11ef-bda8-0f92e86b1b77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773242" name="33909f80-f9a9-11ef-8dd7-1fec2ad9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190299" name="33909f80-f9a9-11ef-8dd7-1fec2ad9a7d8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8120124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327812" name="54775270-f9a9-11ef-91e4-05680dc88f61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571518" name="6a7a3d80-f9a9-11ef-982b-01a045dac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328512" name="6a7a3d80-f9a9-11ef-982b-01a045dac807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504099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652020" name="8e2c6c80-f9a9-11ef-91fe-fd0b845a8a3f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176463" name="913a96e0-f9a9-11ef-a15a-ed5e8e8c0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729718" name="913a96e0-f9a9-11ef-a15a-ed5e8e8c014e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129696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048890" name="9fc71b70-f9a9-11ef-8152-4da21d648b78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6281710" name="a32a6ab0-f9a9-11ef-8305-3b02d8bb56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027301" name="a32a6ab0-f9a9-11ef-8305-3b02d8bb560a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918371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743566" name="adfe2d00-f9a9-11ef-8d7b-d30e80a80be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301214" name="b30bf7f0-f9a9-11ef-b612-3b03476b6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829979" name="b30bf7f0-f9a9-11ef-b612-3b03476b60e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314041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461863" name="c6523400-f9a9-11ef-8ad6-4b48b120652c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957412" name="ca1640e0-f9a9-11ef-b7ed-df1d706dfd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27052" name="ca1640e0-f9a9-11ef-b7ed-df1d706dfd75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274467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147559" name="01962b70-f9aa-11ef-b7e2-e324e5aaef2f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7806574" name="045d61c0-f9aa-11ef-b1b8-87b19ebdc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354723" name="045d61c0-f9aa-11ef-b1b8-87b19ebdc79d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840130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603300" name="0e395690-f9aa-11ef-afcf-47ac47b12fb8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4643152" name="11d12350-f9aa-11ef-9b87-d1f199165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154084" name="11d12350-f9aa-11ef-9b87-d1f19916569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611885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906132" name="11dea5f0-f9ac-11ef-972b-735f1aed909e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3397801" name="16b7a540-f9ac-11ef-b5ee-df2a9c85a2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000352" name="16b7a540-f9ac-11ef-b5ee-df2a9c85a2a8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605093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470228" name="2a0e3500-f9ac-11ef-b652-f5ca70e93a1f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760164" name="2ca114e0-f9ac-11ef-8ca0-11711d679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776371" name="2ca114e0-f9ac-11ef-8ca0-11711d679c5b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697440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467157" name="38de0420-f9ac-11ef-b99a-49d9054f3cb6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1546202" name="3d1b1190-f9ac-11ef-8172-ed97c17fa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926621" name="3d1b1190-f9ac-11ef-8172-ed97c17fa50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403521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658724" name="828fd7c0-f9b0-11ef-a284-87b0fab3ffd6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3067797" name="84f56610-f9b0-11ef-afa7-4f81cdfba7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42075" name="84f56610-f9b0-11ef-afa7-4f81cdfba735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862825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138132" name="9e1e4940-f9b0-11ef-afdb-294fdc21416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342896" name="a0bd5e20-f9b0-11ef-b48f-5b22dc7e5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585249" name="a0bd5e20-f9b0-11ef-b48f-5b22dc7e5807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5339431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775433" name="bb6937d0-f9b0-11ef-b113-876b2edcc830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9384858" name="c47b4cf0-f9b0-11ef-85ab-5fb45e58e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677623" name="c47b4cf0-f9b0-11ef-85ab-5fb45e58e216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1219467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855588" name="c3d5dcd0-f9be-11ef-a750-affe35e321b4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0594809" name="cfb765a0-f9be-11ef-b7e8-9b62f84486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882029" name="cfb765a0-f9be-11ef-b7e8-9b62f844869a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639768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848390" name="fcaf3ce0-f9be-11ef-916c-cf172b62440e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387947" name="ffe98050-f9be-11ef-a70f-fd607df914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64444" name="ffe98050-f9be-11ef-a70f-fd607df914ef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2432727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928323" name="46eb4bf0-f9bf-11ef-87b1-555c0da896fb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702567" name="4fefcc80-f9bf-11ef-b624-4d91fc0cc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828859" name="4fefcc80-f9bf-11ef-b624-4d91fc0ccde9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8218888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476773" name="5c750f60-f9bf-11ef-98bb-856116baf2cd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9495234" name="60e031b0-f9bf-11ef-942c-cf649914f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775034" name="60e031b0-f9bf-11ef-942c-cf649914f3b0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7939828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507162" name="a46384f0-f9bf-11ef-83e6-754c548da745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0806222" name="aae13390-f9bf-11ef-a10e-8be9ae40f5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639743" name="aae13390-f9bf-11ef-a10e-8be9ae40f5b3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92382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627067" name="bed6c270-f9bf-11ef-8ae8-2d8ba014dc79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126301" name="c5372510-f9bf-11ef-b018-41eb8e352b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626587" name="c5372510-f9bf-11ef-b018-41eb8e352b51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3979927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697657" name="fd970f60-f9bf-11ef-ace4-3571e301f0da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4722787" name="0374ad70-f9c0-11ef-9432-bbc9a946c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138151" name="0374ad70-f9c0-11ef-9432-bbc9a946c755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5632561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385318" name="20af9670-f9c0-11ef-82a0-4d8db7293af4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8632441" name="2416b640-f9c0-11ef-8508-19b2a8bf3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668192" name="2416b640-f9c0-11ef-8508-19b2a8bf3d2f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587083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117406" name="3e0ef760-f9c0-11ef-968e-b3e9cf2abbb3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2916094" name="541eb3b0-f9c0-11ef-ba46-7b1ff9be4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680348" name="541eb3b0-f9c0-11ef-ba46-7b1ff9be4fed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886220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718736" name="7650ab50-f9c0-11ef-a3b9-3722b3310bb9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2433560" name="7c27e0c0-f9c0-11ef-b730-e771ecd2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469353" name="7c27e0c0-f9c0-11ef-b730-e771ecd209fd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2594859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275564" name="8db45ee0-f9c0-11ef-b305-d7de17a9c0e9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3148376" name="92525100-f9c0-11ef-b024-9f0a57fe21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128321" name="92525100-f9c0-11ef-b024-9f0a57fe219d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braun (alt)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927210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918123" name="a2c0dc00-f9c0-11ef-adf9-cb72ca225fc5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8606396" name="b843e8b0-f9c0-11ef-b43b-37471ddf9d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443435" name="b843e8b0-f9c0-11ef-b43b-37471ddf9d68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217698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940214" name="eb8f0330-f9c0-11ef-aa18-e5f3d1c3e65f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080589" name="f21cb760-f9c0-11ef-87c5-cffd83db7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792176" name="f21cb760-f9c0-11ef-87c5-cffd83db796a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0793210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548404" name="fdab3e30-f9c0-11ef-9603-bfcb924ac5d8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690217" name="03a739b0-f9c1-11ef-a046-39100f060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184504" name="03a739b0-f9c1-11ef-a046-39100f06087f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0275505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058675" name="1c5cc1a0-f9c1-11ef-9abe-2be8c4acf84a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2875163" name="2985be90-f9c1-11ef-a6ce-8992cf2411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235522" name="2985be90-f9c1-11ef-a6ce-8992cf24115f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401819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314034" name="4e31b6e0-f9c1-11ef-ae92-ab4e48a826b1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660646" name="51e41080-f9c1-11ef-88d5-f5e6123b52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417149" name="51e41080-f9c1-11ef-88d5-f5e6123b5287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639913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50888" name="6263b280-f9c1-11ef-b8be-6de3f77729f3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464737" name="68a4a640-f9c1-11ef-ab7f-8b6243792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501509" name="68a4a640-f9c1-11ef-ab7f-8b6243792d0c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3883488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454325" name="f0a60a00-f9cd-11ef-9ce2-c974ddde5f3f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5535932" name="f6dd87e0-f9cd-11ef-bb99-05aac4e8f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928829" name="f6dd87e0-f9cd-11ef-bb99-05aac4e8fe8f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872748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812676" name="0838bcd0-f9ce-11ef-92b4-07bae3848167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4249504" name="0fc45900-f9ce-11ef-a9c1-997c31aa2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830469" name="0fc45900-f9ce-11ef-a9c1-997c31aa25b7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Bidenbelag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5002702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053465" name="211aabf0-f9ce-11ef-a7f7-1f036e822aab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87573" name="497f6680-f9ce-11ef-82dd-9baf877ee5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186136" name="497f6680-f9ce-11ef-82dd-9baf877ee588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1822384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124125" name="5960a5a0-f9ce-11ef-a8b5-253adb2fc42c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8653309" name="5d86a8a0-f9ce-11ef-8db9-f38a8d8db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667077" name="5d86a8a0-f9ce-11ef-8db9-f38a8d8dbe1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402713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230850" name="9dd18d30-f9ce-11ef-899b-77ac153dd607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542557" name="a0a82cd0-f9ce-11ef-99dd-712bf5420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623816" name="a0a82cd0-f9ce-11ef-99dd-712bf5420d86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880443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7669" name="b2db4b30-f9ce-11ef-9b63-1305082a31d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1837948" name="b6430740-f9ce-11ef-9e6f-0b2580799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637381" name="b6430740-f9ce-11ef-9e6f-0b2580799666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6566442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915296" name="c4ab3af0-f9ce-11ef-a5d2-e169624b5a6f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332868" name="c874c610-f9ce-11ef-ab26-9386420b88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466848" name="c874c610-f9ce-11ef-ab26-9386420b88f4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9738151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339608" name="dea3ca30-f9ce-11ef-a4b8-9dd30f98abd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331782" name="e379bc40-f9ce-11ef-aac5-05ac2a8e8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580347" name="e379bc40-f9ce-11ef-aac5-05ac2a8e8791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191003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409194" name="20400df0-f9cf-11ef-b720-e39d92d33831.jpg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6356154" name="25744ca0-f9cf-11ef-a20a-93f24fb1b4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903757" name="25744ca0-f9cf-11ef-a20a-93f24fb1b4b6.jpg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570719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640637" name="5336c6e0-f9cf-11ef-a5c3-578ff5d4c477.jpg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262628" name="59fcf030-f9cf-11ef-b11c-39d4f1743d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042460" name="59fcf030-f9cf-11ef-b11c-39d4f1743d55.jpg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6074168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968036" name="7b4683a0-f9cf-11ef-b33d-c157aaa3bf0e.jpg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811729" name="7ecdae90-f9cf-11ef-b671-776d0acfe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742231" name="7ecdae90-f9cf-11ef-b671-776d0acfe02b.jpg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8005024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026499" name="94818f40-f9cf-11ef-85b5-779e56d6766d.jpg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2268416" name="984b1a60-f9cf-11ef-aa94-712bbca10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391570" name="984b1a60-f9cf-11ef-aa94-712bbca1000c.jpg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378943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182618" name="a9850bb0-f9cf-11ef-90ea-655c7f6e827a.jpg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494814" name="af83ed60-f9cf-11ef-9cdb-6337d596ee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855454" name="af83ed60-f9cf-11ef-9cdb-6337d596eefa.jpg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878585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16819" name="b982d380-f9cf-11ef-9cdd-c17c60bf40a6.jpg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627370" name="c1390220-f9cf-11ef-88e5-c12e20c09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641988" name="c1390220-f9cf-11ef-88e5-c12e20c093f0.jpg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8891808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415524" name="d4320890-f9cf-11ef-a764-27add6e6a6de.jpg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264696" name="e57325d0-f9cf-11ef-94db-5dd7da63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612766" name="e57325d0-f9cf-11ef-94db-5dd7da6309fd.jpg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834890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150338" name="33071270-f9d0-11ef-8b88-73c1124d536a.jpg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5401297" name="3ca7abf0-f9d0-11ef-a85a-2b05e8b154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265043" name="3ca7abf0-f9d0-11ef-a85a-2b05e8b154b1.jpg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901566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74210" name="55066150-f9d0-11ef-9acf-6b6bf5b9827b.jpg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853111" name="591559e0-f9d0-11ef-8b5e-5feb3da0b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56109" name="591559e0-f9d0-11ef-8b5e-5feb3da0b2ed.jpg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MaP-163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507080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931213" name="62c538d0-f9d4-11ef-89e7-cb65f4eb0f5b.jpg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748038" name="6a3b5130-f9d4-11ef-8aa7-a5825bdd6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839705" name="6a3b5130-f9d4-11ef-8aa7-a5825bdd6751.jpg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783404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983295" name="9b89d860-f9d4-11ef-9c3c-01f9b3e0e41d.jp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384693" name="9f09fe70-f9d4-11ef-ad1d-4dbea9e27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521082" name="9f09fe70-f9d4-11ef-ad1d-4dbea9e27348.jp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362167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686044" name="06a854a0-f9d5-11ef-b4bc-03533bdadc49.jpg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72380" name="1646e570-f9d5-11ef-952f-011cf03a0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988905" name="1646e570-f9d5-11ef-952f-011cf03a0794.jpg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3954737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032048" name="2a20e090-f9d6-11ef-a149-9fe774ab84f2.jpg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6710992" name="330b4970-f9d6-11ef-8c5d-871ec1517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825230" name="330b4970-f9d6-11ef-8c5d-871ec1517a9e.jpg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6268078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183713" name="9aabc280-f9d6-11ef-936d-b5c4fcaeca08.jp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388490" name="9f95b1c0-f9d6-11ef-b6cd-536ca1bb6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585364" name="9f95b1c0-f9d6-11ef-b6cd-536ca1bb67a0.jp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Rohrummentelung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9348547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017140" name="c2b2a5a0-f9d6-11ef-82b2-7b1d3ff89a01.jpg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568678" name="c6bc1ff0-f9d6-11ef-9a6d-5fbbebbd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775948" name="c6bc1ff0-f9d6-11ef-9a6d-5fbbebbd2719.jpg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220182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00984" name="57b6fe30-f9d7-11ef-98ab-f96d4de7d348.jpg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0121510" name="5cfa7f20-f9d7-11ef-93ea-d5f3ae630b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602976" name="5cfa7f20-f9d7-11ef-93ea-d5f3ae630b6b.jpg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3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media/document_image_rId310.jpeg" Type="http://schemas.openxmlformats.org/officeDocument/2006/relationships/image" Id="rId310"/>
    <Relationship Target="media/document_image_rId311.jpeg" Type="http://schemas.openxmlformats.org/officeDocument/2006/relationships/image" Id="rId311"/>
    <Relationship Target="media/document_image_rId312.jpeg" Type="http://schemas.openxmlformats.org/officeDocument/2006/relationships/image" Id="rId312"/>
    <Relationship Target="media/document_image_rId313.jpeg" Type="http://schemas.openxmlformats.org/officeDocument/2006/relationships/image" Id="rId313"/>
    <Relationship Target="media/document_image_rId314.jpeg" Type="http://schemas.openxmlformats.org/officeDocument/2006/relationships/image" Id="rId314"/>
    <Relationship Target="media/document_image_rId315.jpeg" Type="http://schemas.openxmlformats.org/officeDocument/2006/relationships/image" Id="rId315"/>
    <Relationship Target="media/document_image_rId316.jpeg" Type="http://schemas.openxmlformats.org/officeDocument/2006/relationships/image" Id="rId316"/>
    <Relationship Target="media/document_image_rId317.jpeg" Type="http://schemas.openxmlformats.org/officeDocument/2006/relationships/image" Id="rId317"/>
    <Relationship Target="media/document_image_rId318.jpeg" Type="http://schemas.openxmlformats.org/officeDocument/2006/relationships/image" Id="rId318"/>
    <Relationship Target="media/document_image_rId319.jpeg" Type="http://schemas.openxmlformats.org/officeDocument/2006/relationships/image" Id="rId319"/>
    <Relationship Target="media/document_image_rId320.jpeg" Type="http://schemas.openxmlformats.org/officeDocument/2006/relationships/image" Id="rId320"/>
    <Relationship Target="media/document_image_rId321.jpeg" Type="http://schemas.openxmlformats.org/officeDocument/2006/relationships/image" Id="rId321"/>
    <Relationship Target="media/document_image_rId322.jpeg" Type="http://schemas.openxmlformats.org/officeDocument/2006/relationships/image" Id="rId322"/>
    <Relationship Target="media/document_image_rId323.jpeg" Type="http://schemas.openxmlformats.org/officeDocument/2006/relationships/image" Id="rId323"/>
    <Relationship Target="media/document_image_rId324.jpeg" Type="http://schemas.openxmlformats.org/officeDocument/2006/relationships/image" Id="rId324"/>
    <Relationship Target="media/document_image_rId325.jpeg" Type="http://schemas.openxmlformats.org/officeDocument/2006/relationships/image" Id="rId325"/>
    <Relationship Target="media/document_image_rId326.jpeg" Type="http://schemas.openxmlformats.org/officeDocument/2006/relationships/image" Id="rId326"/>
    <Relationship Target="media/document_image_rId327.jpeg" Type="http://schemas.openxmlformats.org/officeDocument/2006/relationships/image" Id="rId327"/>
    <Relationship Target="media/document_image_rId328.jpeg" Type="http://schemas.openxmlformats.org/officeDocument/2006/relationships/image" Id="rId328"/>
    <Relationship Target="media/document_image_rId329.jpeg" Type="http://schemas.openxmlformats.org/officeDocument/2006/relationships/image" Id="rId329"/>
    <Relationship Target="media/document_image_rId330.jpeg" Type="http://schemas.openxmlformats.org/officeDocument/2006/relationships/image" Id="rId330"/>
    <Relationship Target="media/document_image_rId331.jpeg" Type="http://schemas.openxmlformats.org/officeDocument/2006/relationships/image" Id="rId331"/>
    <Relationship Target="media/document_image_rId332.jpeg" Type="http://schemas.openxmlformats.org/officeDocument/2006/relationships/image" Id="rId332"/>
    <Relationship Target="media/document_image_rId333.jpeg" Type="http://schemas.openxmlformats.org/officeDocument/2006/relationships/image" Id="rId333"/>
    <Relationship Target="media/document_image_rId334.jpeg" Type="http://schemas.openxmlformats.org/officeDocument/2006/relationships/image" Id="rId334"/>
    <Relationship Target="media/document_image_rId335.jpeg" Type="http://schemas.openxmlformats.org/officeDocument/2006/relationships/image" Id="rId335"/>
    <Relationship Target="media/document_image_rId336.jpeg" Type="http://schemas.openxmlformats.org/officeDocument/2006/relationships/image" Id="rId336"/>
    <Relationship Target="media/document_image_rId337.jpeg" Type="http://schemas.openxmlformats.org/officeDocument/2006/relationships/image" Id="rId337"/>
    <Relationship Target="media/document_image_rId338.jpeg" Type="http://schemas.openxmlformats.org/officeDocument/2006/relationships/image" Id="rId338"/>
    <Relationship Target="media/document_image_rId339.jpeg" Type="http://schemas.openxmlformats.org/officeDocument/2006/relationships/image" Id="rId339"/>
    <Relationship Target="media/document_image_rId340.jpeg" Type="http://schemas.openxmlformats.org/officeDocument/2006/relationships/image" Id="rId340"/>
    <Relationship Target="media/document_image_rId341.jpeg" Type="http://schemas.openxmlformats.org/officeDocument/2006/relationships/image" Id="rId341"/>
    <Relationship Target="footer.xml" Type="http://schemas.openxmlformats.org/officeDocument/2006/relationships/footer" Id="rId3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