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Hallenbad Uetikon am See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39127081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4616836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