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7923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358026" name="1a6c48f0-f5b3-11ef-9a66-dfe6b602b5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761937" name="21eac5c0-f5b3-11ef-b866-ddbd9f303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294409" name="21eac5c0-f5b3-11ef-b866-ddbd9f303f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071303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44421" name="93764ed0-f5b3-11ef-ba03-4fb1a2e7333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882424" name="975d4d00-f5b3-11ef-a802-f7fa40e3ee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224091" name="975d4d00-f5b3-11ef-a802-f7fa40e3ee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463108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281318" name="c473f6e0-f5b3-11ef-a77a-d1e71a2f1b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670944" name="cb8fe150-f5b3-11ef-be65-c723d1935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785996" name="cb8fe150-f5b3-11ef-be65-c723d1935e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851660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109651" name="271b3e70-f5b4-11ef-8009-1995065c665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113044" name="2becc3b0-f5b4-11ef-93cd-6792dbb28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275318" name="2becc3b0-f5b4-11ef-93cd-6792dbb28a2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7372185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904862" name="40793b60-f5b4-11ef-9865-07db878005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382559" name="509e6150-f5b4-11ef-948f-d572efe76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774022" name="509e6150-f5b4-11ef-948f-d572efe760f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7980790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469584" name="80ae4e00-f5b4-11ef-80f0-61f006fc9f5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09325" name="85192230-f5b4-11ef-9377-03a4dc3b63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095596" name="85192230-f5b4-11ef-9377-03a4dc3b63d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623018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57330" name="a8c62110-f5b4-11ef-a8a3-85b4de070dc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094287" name="af4640b0-f5b4-11ef-b8f8-673d7c846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320636" name="af4640b0-f5b4-11ef-b8f8-673d7c846df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393743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636632" name="cc0f06f0-f5b4-11ef-9154-f538d2a058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2250" name="d46ac460-f5b4-11ef-995e-a3669a984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335204" name="d46ac460-f5b4-11ef-995e-a3669a984be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080640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923051" name="13bfb030-f5b5-11ef-a59b-d3dc800556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825327" name="1c6ee4d0-f5b5-11ef-b0e8-0d505ab3c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733578" name="1c6ee4d0-f5b5-11ef-b0e8-0d505ab3ce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632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653585" name="40972e30-f5b5-11ef-95aa-a730f322953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6308180" name="493dd750-f5b5-11ef-8e77-0bb90ae86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505090" name="493dd750-f5b5-11ef-8e77-0bb90ae864a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472984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965658" name="a7d9a8c0-f5b5-11ef-89d9-918b5a0f00f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801089" name="bbcffaf0-f5b5-11ef-8c7f-2b76a1b516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378217" name="bbcffaf0-f5b5-11ef-8c7f-2b76a1b516a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5265096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88202" name="08becdf0-f5b6-11ef-9863-e598d8ba92e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3864888" name="0ea608f0-f5b6-11ef-8481-5722ea3955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957857" name="0ea608f0-f5b6-11ef-8481-5722ea39557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109023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37726" name="2f1e1b90-f5b6-11ef-ba72-2f317f88c5e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4146827" name="60bbd430-f5b6-11ef-9520-67170244a6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152873" name="60bbd430-f5b6-11ef-9520-67170244a63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7987414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531069" name="3cd27320-f5b7-11ef-9d41-8bba22b4fb8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271937" name="4712a800-f5b7-11ef-acad-9102f5772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38743" name="4712a800-f5b7-11ef-acad-9102f5772c0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334070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762108" name="219fdd40-f5b7-11ef-9eaa-09c3b66d79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437843" name="26356af0-f5b7-11ef-b6a8-b535d7f85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350197" name="26356af0-f5b7-11ef-b6a8-b535d7f85c4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490858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299214" name="7138e8b0-f5b7-11ef-b7ae-a508a6b181a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096401" name="74110ef0-f5b7-11ef-b057-9f228c666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156278" name="74110ef0-f5b7-11ef-b057-9f228c666d6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092207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432455" name="b2d92410-f5b7-11ef-ae3d-3f2c009519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174306" name="b8c7b210-f5b7-11ef-96c6-5f0deb7163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07955" name="b8c7b210-f5b7-11ef-96c6-5f0deb71638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504039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113163" name="c6f5ea00-f5b7-11ef-82a3-e1093208a86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4305832" name="cbe83db0-f5b7-11ef-8601-7b1a475397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286471" name="cbe83db0-f5b7-11ef-8601-7b1a475397f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42541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598487" name="e313ca40-f5b7-11ef-8461-a98df06b511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614786" name="f7845580-f5b7-11ef-b98d-0d7911319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998883" name="f7845580-f5b7-11ef-b98d-0d7911319d0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4591107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330731" name="ac7b6410-f5b8-11ef-81b3-1960d5898f9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145387" name="b116be20-f5b8-11ef-8446-87eb11f0fb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002382" name="b116be20-f5b8-11ef-8446-87eb11f0fb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219080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828435" name="3e9c72d0-f5b9-11ef-a3dd-3123b6ddbc4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8104768" name="571c44c0-f5b9-11ef-9945-f9fcb22123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706205" name="571c44c0-f5b9-11ef-9945-f9fcb22123c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3000325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268689" name="afddfa90-f5b9-11ef-a0c0-d94deacf0bf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8419486" name="b2ab4b60-f5b9-11ef-8bca-990e69a1a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552331" name="b2ab4b60-f5b9-11ef-8bca-990e69a1ac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203334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407849" name="0ca46fc0-f5ba-11ef-b9e6-5d13de217ca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780265" name="013cf8f0-f5ba-11ef-9add-374ea1b5e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089621" name="013cf8f0-f5ba-11ef-9add-374ea1b5ee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1203654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171913" name="66d5bb20-f5ba-11ef-8846-21a56bb4750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854506" name="6c773a90-f5ba-11ef-ac08-7381d0b806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281653" name="6c773a90-f5ba-11ef-ac08-7381d0b8069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762275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051026" name="256ac090-f5ba-11ef-aab6-bd860e3198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4744336" name="2bd7cd60-f5ba-11ef-a232-89522e4d01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734008" name="2bd7cd60-f5ba-11ef-a232-89522e4d01c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7625008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858503" name="d3e18870-f5ba-11ef-bc8e-01659e6082a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28951" name="dc52f0c0-f5ba-11ef-a096-03bf0d2028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365822" name="dc52f0c0-f5ba-11ef-a096-03bf0d20284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351593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742609" name="ef0e51f0-f5ba-11ef-b333-710c4abe671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765510" name="05da0b40-f5bb-11ef-b690-4171e868d8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709262" name="05da0b40-f5bb-11ef-b690-4171e868d84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0252801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579244" name="17293240-f5bb-11ef-8869-4d77e77f09a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0995794" name="1bad81e0-f5bb-11ef-9753-81752fdbba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770452" name="1bad81e0-f5bb-11ef-9753-81752fdbbab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699928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97650" name="2f132cd0-f5bb-11ef-abef-7524384d333c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829408" name="3391b010-f5bb-11ef-b8a4-c3119b307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654584" name="3391b010-f5bb-11ef-b8a4-c3119b30736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361225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449218" name="86cd0f90-f5bb-11ef-9d29-c96bb5055db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804392" name="8b7d7840-f5bb-11ef-99fa-81cf1dbb8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76859" name="8b7d7840-f5bb-11ef-99fa-81cf1dbb8d9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2137183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87661" name="8da5ba00-f5bc-11ef-aa6a-8f945be44c6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556661" name="9ab5fed0-f5bc-11ef-9493-91452adac3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363696" name="9ab5fed0-f5bc-11ef-9493-91452adac3ec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758375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495037" name="c2ea5a90-f5bc-11ef-bf47-198fc056af9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5832201" name="31141b00-f5bd-11ef-b5a8-39c4902a7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735669" name="31141b00-f5bd-11ef-b5a8-39c4902a784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9068512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081345" name="64f952a0-f5bd-11ef-bc8e-3161532e228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160285" name="69cd21d0-f5bd-11ef-9293-87d51d5e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33581" name="69cd21d0-f5bd-11ef-9293-87d51d5e76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4882511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494713" name="84f22320-f5bd-11ef-aee6-2b1050efe6b9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9297029" name="8977ab40-f5bd-11ef-b100-8dc1b73d2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731516" name="8977ab40-f5bd-11ef-b100-8dc1b73d242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Radiatornische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309807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018299" name="98d768e0-f5be-11ef-94c0-43a5499c017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0198578" name="9f194700-f5be-11ef-ab2b-1bfb46c40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6798" name="9f194700-f5be-11ef-ab2b-1bfb46c408b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322502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041664" name="56bb0330-f5bf-11ef-a9ae-259b99276e8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786706" name="5fc4b3e0-f5bf-11ef-a13b-fb151392d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51204" name="5fc4b3e0-f5bf-11ef-a13b-fb151392dd6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811411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989487" name="7833bcf0-f5bf-11ef-a05a-9f7dcde2aad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181586" name="7d7716d0-f5bf-11ef-8a6d-fba6fa9b96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057356" name="7d7716d0-f5bf-11ef-8a6d-fba6fa9b962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877668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071747" name="d6e49d00-f5bf-11ef-9da6-d1fa090d1f1c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4644867" name="dd622490-f5bf-11ef-9898-f9e0b25e50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427356" name="dd622490-f5bf-11ef-9898-f9e0b25e508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Gang/ 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9030660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419739" name="f0c0a390-f5bf-11ef-bea9-3f28ceabe17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1194522" name="fde95260-f5bf-11ef-9d7f-8366e8b0f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420122" name="fde95260-f5bf-11ef-9d7f-8366e8b0f8e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064848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242590" name="2abffb20-f5c2-11ef-9f2e-4bd3b7bc23d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4091730" name="43718b70-f5c2-11ef-a4a7-53dc545ff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894795" name="43718b70-f5c2-11ef-a4a7-53dc545ff07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700330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526600" name="69faa830-f5c2-11ef-b5a2-45dca5ea340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580076" name="7050f8b0-f5c2-11ef-929e-c1ca3284b6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74054" name="7050f8b0-f5c2-11ef-929e-c1ca3284b697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737415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18134" name="850b8540-f5c2-11ef-ad71-b96b0e9d333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469142" name="8a8112b0-f5c2-11ef-9b18-6db752fad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978452" name="8a8112b0-f5c2-11ef-9b18-6db752fadb6c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Treppe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8168420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28906" name="b15234f0-f5c2-11ef-8332-2dc1c6197498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9727914" name="b5fcaa30-f5c2-11ef-a5f1-0d0de49d93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044423" name="b5fcaa30-f5c2-11ef-a5f1-0d0de49d9380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981846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251867" name="8acd6880-f5c3-11ef-9621-b519d74503f0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5155533" name="92f01490-f5c3-11ef-a8dd-f33fe07b8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86676" name="92f01490-f5c3-11ef-a8dd-f33fe07b89e1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515902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267901" name="4a2c5830-f5c4-11ef-9e4e-49c66693b96f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857784" name="4d4f6a20-f5c4-11ef-888e-c717de44c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337198" name="4d4f6a20-f5c4-11ef-888e-c717de44c6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745306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348808" name="a52e8820-f5c4-11ef-a9c1-49afe1da4ea1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42451" name="ad09f200-f5c4-11ef-8de1-0b8b44ce88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459680" name="ad09f200-f5c4-11ef-8de1-0b8b44ce88cc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2337913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520647" name="c6d9eaa0-f5c4-11ef-9d2a-8b6caf26443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1034109" name="cfb00830-f5c4-11ef-9ae4-83e91fbe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253607" name="cfb00830-f5c4-11ef-9ae4-83e91fbe667f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26087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508896" name="e2278290-f5c4-11ef-9ff7-35b647b9b875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096616" name="e6fa6760-f5c4-11ef-94f9-b1650a29c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50250" name="e6fa6760-f5c4-11ef-94f9-b1650a29c2fc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0995718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134299" name="08ed8140-f5c5-11ef-88b4-45d00b58b4b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512994" name="0e5f8c40-f5c5-11ef-9950-fb63a283b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52663" name="0e5f8c40-f5c5-11ef-9950-fb63a283b77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276830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121808" name="886a8760-f5c5-11ef-9436-d57a2184471d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9059054" name="8d19dea0-f5c5-11ef-9f3e-31b22f0d7b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00315" name="8d19dea0-f5c5-11ef-9f3e-31b22f0d7b3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8854027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177330" name="9a4106d0-f5c5-11ef-9b2e-b704f2fd06d5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8251857" name="a01a1100-f5c5-11ef-9f59-8b8235257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384829" name="a01a1100-f5c5-11ef-9f59-8b823525746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8228916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956402" name="ee52f030-f5c5-11ef-9604-276cbda89ec1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055464" name="f274d480-f5c5-11ef-ac5c-5f339e5460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1591" name="f274d480-f5c5-11ef-ac5c-5f339e5460e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641500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630289" name="0aa3c750-f5c6-11ef-88e8-43f0a3d4822f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594230" name="14269fa0-f5c6-11ef-aeea-7713434904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268786" name="14269fa0-f5c6-11ef-aeea-7713434904fb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218033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193349" name="21174e80-f5c6-11ef-81f2-1901ff85e364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575420" name="2de2e930-f5c6-11ef-bb56-9b9d0187ff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980478" name="2de2e930-f5c6-11ef-bb56-9b9d0187ffac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4801026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305799" name="4244f580-f5c6-11ef-b109-ed7bfa546689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209729" name="4e7f73c0-f5c6-11ef-9280-0d3cdd8756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05963" name="4e7f73c0-f5c6-11ef-9280-0d3cdd875637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878414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258231" name="f65e5070-f5d5-11ef-bd1c-094018fd69e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796593" name="fedc3be0-f5d5-11ef-9029-a7976f09c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006022" name="fedc3be0-f5d5-11ef-9029-a7976f09cada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184503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022445" name="201d6ae0-f5d6-11ef-866f-636211f483af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5681506" name="297143f0-f5d6-11ef-b45f-6fcb58f26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001395" name="297143f0-f5d6-11ef-b45f-6fcb58f26be5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3071446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204765" name="4fda0770-f5d6-11ef-a216-077c7e4199f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4742385" name="7ca661e0-f5d6-11ef-8e20-c97140581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96388" name="7ca661e0-f5d6-11ef-8e20-c97140581126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4844264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611430" name="ae742b30-f5d6-11ef-9c1d-5bc48d17079d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735371" name="31375ba0-f5d7-11ef-a719-5d15950fa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740019" name="31375ba0-f5d7-11ef-a719-5d15950fac6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Aufenthaltsraum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9574245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504311" name="9dbb65e0-f5d8-11ef-b214-45f7800cade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148296" name="a59ebf00-f5d8-11ef-a14d-819fdfc5c9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556066" name="a59ebf00-f5d8-11ef-a14d-819fdfc5c927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2477297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194590" name="f4869b80-f5db-11ef-acbd-57caad7ee54d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572849" name="ff0c16c0-f5db-11ef-b98d-4bf58f90b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558956" name="ff0c16c0-f5db-11ef-b98d-4bf58f90bf4a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3767851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698671" name="5bf41db0-f5dc-11ef-8de8-13cc404f967d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442594" name="61d73a00-f5dc-11ef-a903-fbcc82d0a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080967" name="61d73a00-f5dc-11ef-a903-fbcc82d0a6dd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595428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240717" name="8d9dbd30-f5dc-11ef-920c-d9f35c150cb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4750091" name="955d61b0-f5dc-11ef-a5bb-7faf50ed29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14841" name="955d61b0-f5dc-11ef-a5bb-7faf50ed29a0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793258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728344" name="e0b763e0-f5dc-11ef-aa8e-f125fe6d1b67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4502160" name="07001c40-f5dd-11ef-8cc2-3383f047d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759764" name="07001c40-f5dd-11ef-8cc2-3383f047d77a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4385538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368371" name="2d4eef20-f5dd-11ef-b794-8d06bd0098e1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570321" name="3ba08d90-f5dd-11ef-aee4-f7faaa0d3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752400" name="3ba08d90-f5dd-11ef-aee4-f7faaa0d37b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557043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434480" name="618e54b0-f5dd-11ef-8676-3f9358cd920b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523459" name="ce56fe80-f5dd-11ef-ad8b-437b4a99e5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671235" name="ce56fe80-f5dd-11ef-ad8b-437b4a99e5b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2383807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72891" name="1263a600-f5de-11ef-9f9b-430c608494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0380349" name="18656de0-f5de-11ef-b07d-cf0bdd6af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343935" name="18656de0-f5de-11ef-b07d-cf0bdd6af577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114669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245408" name="564fa620-f5de-11ef-9421-bb360696ae3f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694287" name="5d0554b0-f5de-11ef-b400-13cac851cd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164680" name="5d0554b0-f5de-11ef-b400-13cac851cdc0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706049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781593" name="809b7030-f5de-11ef-834c-2705896e579f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6483469" name="86ea6db0-f5de-11ef-b564-41e953177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309232" name="86ea6db0-f5de-11ef-b564-41e9531778ec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476302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56920" name="a950c650-f5df-11ef-81ec-853a246db4a0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703145" name="b713b950-f5df-11ef-99da-17020c226f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561554" name="b713b950-f5df-11ef-99da-17020c226f67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0182754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083022" name="d3306110-f5df-11ef-96c9-7d35e71e2783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704958" name="d8d4c6b0-f5df-11ef-a398-1df9510395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993191" name="d8d4c6b0-f5df-11ef-a398-1df95103956a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727711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484406" name="613753b0-f5e0-11ef-b8ae-7578fceb94d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552233" name="65765cf0-f5e0-11ef-88b1-1780f8746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106504" name="65765cf0-f5e0-11ef-88b1-1780f8746e86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0844905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483808" name="8f9ee790-f5e0-11ef-8257-b1f8461099b1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7339090" name="94b6c4a0-f5e0-11ef-8164-b1df7731a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440320" name="94b6c4a0-f5e0-11ef-8164-b1df7731a9ad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838587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931389" name="a2be61c0-f5e0-11ef-abd3-d54abc35ae4d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679753" name="a728c0c0-f5e0-11ef-a894-6319b374e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116237" name="a728c0c0-f5e0-11ef-a894-6319b374e235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925908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227844" name="c53ec780-f5e0-11ef-826a-af6fc623a40c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95019" name="cb214790-f5e0-11ef-9096-c9d95dd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199412" name="cb214790-f5e0-11ef-9096-c9d95ddb24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014288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95168" name="f7c95120-f5e0-11ef-ab69-674a09dc821d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884003" name="0d69a9d0-f5e1-11ef-b398-1f52481eb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962110" name="0d69a9d0-f5e1-11ef-b398-1f52481eb7f1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Cushion-Vinyl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252561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174518" name="62007aa0-f5e1-11ef-a38f-75fd49e4a126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1787885" name="6d4ec420-f5e1-11ef-a04a-a358a7448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233362" name="6d4ec420-f5e1-11ef-a04a-a358a74480e7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7268444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488790" name="fbf8d490-f5e1-11ef-948a-e9f3a901cb4f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295734" name="12b46140-f5e2-11ef-9492-efa0645632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031216" name="12b46140-f5e2-11ef-9492-efa064563266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129344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358845" name="3f2bbde0-f5e2-11ef-acb2-bd4814847300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9425471" name="4ca4af90-f5e2-11ef-9328-9ff11b1a7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337223" name="4ca4af90-f5e2-11ef-9328-9ff11b1a7ec0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Brandschutzplatte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569456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75908" name="67d9b670-f5e2-11ef-8f63-419215019224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18592" name="703d3c10-f5e2-11ef-bc0d-97aa9824b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23348" name="703d3c10-f5e2-11ef-bc0d-97aa9824bf99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411698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697898" name="96b0fc10-f5e2-11ef-af1a-35792b84356e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0905994" name="9c067e60-f5e2-11ef-911b-73f47c19cf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97849" name="9c067e60-f5e2-11ef-911b-73f47c19cfd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Verbindungsmatte</w:t>
            </w:r>
          </w:p>
          <w:p>
            <w:pPr>
              <w:spacing w:before="0" w:after="0"/>
            </w:pPr>
            <w:r>
              <w:t>Lüftung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8436720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337401" name="c1e77440-f5e2-11ef-ba72-dd333ec09d86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2245" name="d2712860-f5e2-11ef-a2f7-8df6d315aa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967637" name="d2712860-f5e2-11ef-a2f7-8df6d315aa51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665196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715415" name="9e571dc0-f5e5-11ef-8df9-77984cacd975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569688" name="a1997780-f5e5-11ef-bfc7-330a58c75b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520101" name="a1997780-f5e5-11ef-bfc7-330a58c75bef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GS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8363281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897387" name="e15c8e70-f5e5-11ef-b886-916ab3b728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150822" name="f8465710-f5e5-11ef-af55-a93f8d4646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033239" name="f8465710-f5e5-11ef-af55-a93f8d46465e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5985828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573801" name="57cb0c70-f5e7-11ef-8685-6927c490ddd3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542069" name="61cf97e0-f5e7-11ef-ac13-61abc7f191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110054" name="61cf97e0-f5e7-11ef-ac13-61abc7f19147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4509209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342588" name="8d378050-f5e7-11ef-8b24-3b6b65e1e05f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571883" name="93f03c20-f5e7-11ef-9059-fd7e0a76c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334199" name="93f03c20-f5e7-11ef-9059-fd7e0a76c777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050434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113615" name="c75dd2c0-f5e7-11ef-b816-036b64d7a8c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936177" name="d72f5a70-f5e7-11ef-8d1e-b54bf93e7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830511" name="d72f5a70-f5e7-11ef-8d1e-b54bf93e74fd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279522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525753" name="cacc5020-f5e8-11ef-989d-4bf7db938f7b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923545" name="d0d19a70-f5e8-11ef-8894-971c5d5de3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293359" name="d0d19a70-f5e8-11ef-8894-971c5d5de3d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8705760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495618" name="e5e347b0-f5e8-11ef-821d-9ba051b6d76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0427676" name="eb4d8a80-f5e8-11ef-9885-3969f1a49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257389" name="eb4d8a80-f5e8-11ef-9885-3969f1a490a2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8554967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822806" name="024eabb0-f5e9-11ef-a431-6d8dc404f8df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944444" name="07aa96a0-f5e9-11ef-b5bb-81148aa4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213744" name="07aa96a0-f5e9-11ef-b5bb-81148aa4b0af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61418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478021" name="cd3bd410-f5e9-11ef-a249-3348c11cae1f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847816" name="d3104a60-f5e9-11ef-92aa-db113a1780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53895" name="d3104a60-f5e9-11ef-92aa-db113a1780c4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509237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815093" name="c9522150-f5ea-11ef-adb7-f7cf7853ad7f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827326" name="ce21d1d0-f5ea-11ef-aabd-bd159d98b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900775" name="ce21d1d0-f5ea-11ef-aabd-bd159d98b434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271487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792677" name="30077710-f5eb-11ef-9adc-bb655550bca0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8551050" name="35524b00-f5eb-11ef-a85d-21790d28a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990720" name="35524b00-f5eb-11ef-a85d-21790d28ae3d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5540427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539102" name="e36e6530-f5ea-11ef-8e29-af8c5373d658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994221" name="e6d3b040-f5ea-11ef-85e8-71e66ed49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529466" name="e6d3b040-f5ea-11ef-85e8-71e66ed49012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003629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031864" name="7cf14b90-f5ec-11ef-9984-199cfdb05247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2911673" name="81acfee0-f5ec-11ef-84a5-65ad7e1eb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182257" name="81acfee0-f5ec-11ef-84a5-65ad7e1eb058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129402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473222" name="ff8a98c0-f5df-11ef-a549-cfb590a58c89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606968" name="06c57ce0-f5e0-11ef-8497-6fe25131b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426762" name="06c57ce0-f5e0-11ef-8497-6fe25131bc0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FL-Leuchte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1751928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366047" name="35d915f0-f5e5-11ef-9866-5161294c0181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0877" name="3d84e450-f5e5-11ef-b5fa-ffb6b2d5f2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658513" name="3d84e450-f5e5-11ef-b5fa-ffb6b2d5f2b5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Quecksilber: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Dachpappe &amp; Bitumenanstrich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256628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113674" name="24341480-f5ea-11ef-9e47-5b3686bcec48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4456242" name="356ea210-f5ea-11ef-9dba-831980653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358513" name="356ea210-f5ea-11ef-9dba-831980653bb6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20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footer.xml" Type="http://schemas.openxmlformats.org/officeDocument/2006/relationships/footer" Id="rId20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