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Curtign Pintg 4</w:t>
          </w:r>
        </w:p>
        <w:p>
          <w:pPr>
            <w:spacing w:before="0" w:after="0"/>
          </w:pPr>
          <w:r>
            <w:t>193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