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059463" name="b7c214a0-fa67-11ef-b492-e7962fdc6e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9257" name="b7c214a0-fa67-11ef-b492-e7962fdc6e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88268" name="bf46fa10-fa67-11ef-85c3-17a64b1c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08037" name="bf46fa10-fa67-11ef-85c3-17a64b1cb34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8054992" name="f4edb7d0-fa67-11ef-b509-b54a4e18e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057520" name="f4edb7d0-fa67-11ef-b509-b54a4e18e5d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363651" name="fc622280-fa67-11ef-bf3a-293867faaa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398956" name="fc622280-fa67-11ef-bf3a-293867faaa5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634774" name="18da7ed0-fa68-11ef-948a-a9530844b9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078245" name="18da7ed0-fa68-11ef-948a-a9530844b91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11672" name="20e0f050-fa68-11ef-8387-6d15081d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978711" name="20e0f050-fa68-11ef-8387-6d15081d8af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5530835" name="3cbf5690-fa68-11ef-a134-bff8be9d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109475" name="3cbf5690-fa68-11ef-a134-bff8be9d81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736726" name="4042ff10-fa68-11ef-ae14-fbe568a47c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204294" name="4042ff10-fa68-11ef-ae14-fbe568a47c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792322" name="5b1d62d0-fa68-11ef-9b88-19623232c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296836" name="5b1d62d0-fa68-11ef-9b88-19623232c2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4288566" name="5e8964a0-fa68-11ef-8e82-d7a399cc8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140340" name="5e8964a0-fa68-11ef-8e82-d7a399cc84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691647" name="88897fb0-fa68-11ef-8891-77ab7f38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172907" name="88897fb0-fa68-11ef-8891-77ab7f38ab8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946224" name="823726d0-fa68-11ef-8b58-07963cd6f8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883000" name="823726d0-fa68-11ef-8b58-07963cd6f8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873098" name="b05c6b70-fa71-11ef-9a36-374037857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74427" name="b05c6b70-fa71-11ef-9a36-3740378573e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391629" name="b59935a0-fa71-11ef-be65-2feb12621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530232" name="b59935a0-fa71-11ef-be65-2feb1262173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WC/Waschküche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7595690" name="d6f69f30-fa71-11ef-9ff8-a7da05a58d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897778" name="d6f69f30-fa71-11ef-9ff8-a7da05a58d9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238619" name="dceef130-fa71-11ef-9837-7d19886bf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087338" name="dceef130-fa71-11ef-9837-7d19886bf4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WC/Waschküche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9311470" name="4f3fed20-fa72-11ef-b2e6-21adfbb7e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736646" name="4f3fed20-fa72-11ef-b2e6-21adfbb7e8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803963" name="585e8560-fa72-11ef-99a4-79ad69866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30088" name="585e8560-fa72-11ef-99a4-79ad698661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1179279" name="79065a90-fa72-11ef-a057-fd0766dac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682715" name="79065a90-fa72-11ef-a057-fd0766dac1f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029716" name="7ee99df0-fa72-11ef-8f5c-9387b2125a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079952" name="7ee99df0-fa72-11ef-8f5c-9387b2125a1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5821937" name="c29e1350-fa72-11ef-a97b-8b7a49156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075261" name="c29e1350-fa72-11ef-a97b-8b7a491564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272554" name="c9347a10-fa72-11ef-bef2-e58d2224b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245173" name="c9347a10-fa72-11ef-bef2-e58d2224be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261320" name="9a252290-fa74-11ef-b4db-d91e73200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726656" name="9a252290-fa74-11ef-b4db-d91e732007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611273" name="9df64ed0-fa74-11ef-84fa-d3ed9bcab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520293" name="9df64ed0-fa74-11ef-84fa-d3ed9bcaba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417879" name="c475cea0-fa74-11ef-80cb-1d17431c14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463634" name="c475cea0-fa74-11ef-80cb-1d17431c144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898075" name="20b47630-fa75-11ef-b4b0-83c9d8ff49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507640" name="20b47630-fa75-11ef-b4b0-83c9d8ff49f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Spense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inkl. Kleber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955924" name="a72c06a0-fa76-11ef-80f2-0f512d39d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50490" name="a72c06a0-fa76-11ef-80f2-0f512d39d2e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66073" name="aa773a00-fa76-11ef-8ece-4dd3492e3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334962" name="aa773a00-fa76-11ef-8ece-4dd3492e3d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593768" name="82852c80-fa78-11ef-b89b-4b1685800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20111" name="82852c80-fa78-11ef-b89b-4b168580021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3656606" name="96160620-fa78-11ef-90d0-b5bc5db58e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530933" name="96160620-fa78-11ef-90d0-b5bc5db58e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Gang/ 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017618" name="b16dd740-fa78-11ef-a3e9-c3ea9e4bdd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885719" name="b16dd740-fa78-11ef-a3e9-c3ea9e4bddb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192919" name="b79e0220-fa78-11ef-b9df-41ba79d095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034374" name="b79e0220-fa78-11ef-b9df-41ba79d0955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3973803" name="ea735060-fa78-11ef-98b4-01ae0f78c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192091" name="ea735060-fa78-11ef-98b4-01ae0f78c6a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3553495" name="ee0be070-fa78-11ef-a92f-4367ef7bf4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23066" name="ee0be070-fa78-11ef-a92f-4367ef7bf4e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5429572" name="e6dd14d0-fa79-11ef-8709-cb94fa891e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406499" name="e6dd14d0-fa79-11ef-8709-cb94fa891e9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761223" name="eb5c8270-fa79-11ef-9ce8-cf6b476a1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556348" name="eb5c8270-fa79-11ef-9ce8-cf6b476a16a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Curtign Pintg 4</w:t>
          </w:r>
        </w:p>
        <w:p>
          <w:pPr>
            <w:spacing w:before="0" w:after="0"/>
          </w:pPr>
          <w:r>
            <w:t>193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