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Hauptstrasse 119. 8415 Gräslikon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516667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121445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