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5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22997232" name="39f8a660-fa71-11ef-b9e3-275e1bb6e80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0117258" name="39f8a660-fa71-11ef-b9e3-275e1bb6e802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66913046" name="41d74490-fa71-11ef-993c-fd082526fbb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0277125" name="41d74490-fa71-11ef-993c-fd082526fbb7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41834492" name="92600730-fa71-11ef-948f-bd49b93541f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2613084" name="92600730-fa71-11ef-948f-bd49b93541fa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71990366" name="99bbe0d0-fa71-11ef-ab6c-779db181217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7821597" name="99bbe0d0-fa71-11ef-ab6c-779db1812172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Lose verlegt </w:t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58258578" name="a789a940-fa71-11ef-9221-bd8b14afd3d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6775921" name="a789a940-fa71-11ef-9221-bd8b14afd3d8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19387811" name="ac33f770-fa71-11ef-bcb7-ff3c600763d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2320445" name="ac33f770-fa71-11ef-bcb7-ff3c600763db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/ Küche </w:t>
            </w:r>
          </w:p>
          <w:p>
            <w:pPr>
              <w:spacing w:before="0" w:after="0"/>
            </w:pPr>
            <w:r>
              <w:t>OG / EG </w:t>
            </w:r>
          </w:p>
          <w:p>
            <w:pPr>
              <w:spacing w:before="0" w:after="0"/>
            </w:pPr>
            <w:r>
              <w:t>Wand / 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Leichtbauelemente</w:t>
            </w:r>
          </w:p>
          <w:p>
            <w:pPr>
              <w:spacing w:before="0" w:after="0"/>
            </w:pPr>
            <w:r>
              <w:t>Wand / 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77976017" name="c503e530-fa71-11ef-9136-91614003ea4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7460811" name="c503e530-fa71-11ef-9136-91614003ea43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40317681" name="cca2e250-fa71-11ef-8572-dd279094725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4189009" name="cca2e250-fa71-11ef-8572-dd2790947256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DG  / 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20462651" name="d04b8280-fa72-11ef-9c8e-69407ccaec0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43317344" name="d04b8280-fa72-11ef-9c8e-69407ccaec04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25995069" name="d59f0900-fa72-11ef-99f9-1ba814266e3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4610524" name="d59f0900-fa72-11ef-99f9-1ba814266e33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05267912" name="e256cd90-fa72-11ef-ad8c-85cee8dc4d1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5088837" name="e256cd90-fa72-11ef-ad8c-85cee8dc4d16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9805511" name="efc3d860-fa72-11ef-ba17-496c616bc1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5825457" name="efc3d860-fa72-11ef-ba17-496c616bc10d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/ 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31657239" name="1ac9f1c0-fa73-11ef-98f1-39c4b5a325a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3276025" name="1ac9f1c0-fa73-11ef-98f1-39c4b5a325a9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88179096" name="1f0a3380-fa73-11ef-bbdd-a568d080d64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4221131" name="1f0a3380-fa73-11ef-bbdd-a568d080d645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33436607" name="3cd04580-fa73-11ef-b863-b326a20474c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4901708" name="3cd04580-fa73-11ef-b863-b326a20474ce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5357099" name="4548b2b0-fa73-11ef-b224-ed4c853d4e1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4846154" name="4548b2b0-fa73-11ef-b224-ed4c853d4e1b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42899652" name="632f4500-fa73-11ef-a890-6bf90234ece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3651818" name="632f4500-fa73-11ef-a890-6bf90234ece6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42410280" name="6b92caa0-fa73-11ef-9d99-899798a8f61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4893323" name="6b92caa0-fa73-11ef-9d99-899798a8f614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19296806" name="82cc60f0-fa73-11ef-ab7e-235b3b1c0c1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0967688" name="82cc60f0-fa73-11ef-ab7e-235b3b1c0c18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521611" name="881c6500-fa73-11ef-bd87-35740bef186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499810" name="881c6500-fa73-11ef-bd87-35740bef1868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50429843" name="9f078d30-fa73-11ef-80d6-a5685a68e0e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8900650" name="9f078d30-fa73-11ef-80d6-a5685a68e0e3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75231076" name="a64c8370-fa73-11ef-9d76-e92a97be751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020342" name="a64c8370-fa73-11ef-9d76-e92a97be7512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13062972" name="b06e5ae0-fa73-11ef-8e1c-ebec5a22f8b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1414670" name="b06e5ae0-fa73-11ef-8e1c-ebec5a22f8b4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09874807" name="b78674c0-fa73-11ef-8da3-7d6e1f567a0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0340026" name="b78674c0-fa73-11ef-8da3-7d6e1f567a0a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52504260" name="d2063560-fa73-11ef-9e8a-63e578f6989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0559161" name="d2063560-fa73-11ef-9e8a-63e578f69899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25689347" name="d6423160-fa73-11ef-b4a8-23b8fbc300e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2592516" name="d6423160-fa73-11ef-b4a8-23b8fbc300e0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73423445" name="f0144ce0-fa73-11ef-ace1-732213c9da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576539" name="f0144ce0-fa73-11ef-ace1-732213c9daa8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04628832" name="fd3310a0-fa73-11ef-9f04-e99e024dfe5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2378827" name="fd3310a0-fa73-11ef-9f04-e99e024dfe5e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</w:t>
            </w:r>
          </w:p>
          <w:p>
            <w:pPr>
              <w:spacing w:before="0" w:after="0"/>
            </w:pPr>
            <w:r>
              <w:t>EG / OG / DG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0415437" name="17733030-fa74-11ef-8d3d-89a5e5b5fd8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8970977" name="17733030-fa74-11ef-8d3d-89a5e5b5fd83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24088385" name="1ca0df30-fa74-11ef-b6fb-53ede3abad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9217794" name="1ca0df30-fa74-11ef-b6fb-53ede3abad42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3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Hauptstrasse 119. 8415 Gräslikon</w:t>
          </w:r>
        </w:p>
        <w:p>
          <w:pPr>
            <w:spacing w:before="0" w:after="0"/>
          </w:pPr>
          <w:r>
            <w:t>197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footer.xml" Type="http://schemas.openxmlformats.org/officeDocument/2006/relationships/footer" Id="rId34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