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FA. Arbonerstrasse 18, 9315 Neukirch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942043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4738936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