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558802" name="eb0d0e70-e958-11ef-90d8-7dca70066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16621" name="eb0d0e70-e958-11ef-90d8-7dca700668e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518182" name="f0c1c7c0-e958-11ef-bb38-5fb98fbad1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215715" name="f0c1c7c0-e958-11ef-bb38-5fb98fbad13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/  Waschecke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elastische Wandbehänge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938058" name="6e1a4030-e959-11ef-a874-85f321471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470990" name="6e1a4030-e959-11ef-a874-85f32147136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691107" name="731b39e0-e959-11ef-a939-2d4aa43d2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60530" name="731b39e0-e959-11ef-a939-2d4aa43d25d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Dünnbettmörtel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812841" name="06566b30-e95a-11ef-8922-514327eb3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010738" name="06566b30-e95a-11ef-8922-514327eb3c7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467725" name="0dd3fda0-e95a-11ef-a166-6911e5027e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027165" name="0dd3fda0-e95a-11ef-a166-6911e5027e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Dünnbettmörtel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814095" name="3d32e9d0-e95a-11ef-84de-5fc5252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957192" name="3d32e9d0-e95a-11ef-84de-5fc5252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716861" name="4384a670-e95a-11ef-bb36-695570d47f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105226" name="4384a670-e95a-11ef-bb36-695570d47f9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49730" name="7dc362e0-e95a-11ef-928b-29ddabb88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008656" name="7dc362e0-e95a-11ef-928b-29ddabb883a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47944" name="830906b0-e95a-11ef-8bd4-b78035074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886076" name="830906b0-e95a-11ef-8bd4-b78035074a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Zwischenlager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Dünnbettmörtel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123900" name="1f57d3c0-e95b-11ef-8ebe-b587168f60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892480" name="1f57d3c0-e95b-11ef-8ebe-b587168f60a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965725" name="24bc9850-e95b-11ef-812e-b3d7677cb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94415" name="24bc9850-e95b-11ef-812e-b3d7677cbbd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FA. Arbonerstrasse 18, 9315 Neukirch</w:t>
          </w:r>
        </w:p>
        <w:p>
          <w:pPr>
            <w:spacing w:before="0" w:after="0"/>
          </w:pPr>
          <w:r>
            <w:t>173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footer.xml" Type="http://schemas.openxmlformats.org/officeDocument/2006/relationships/footer" Id="rId1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