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Marktstrasse 9, 8853 Lachen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607444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513316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