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021752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715332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318727" name="335b2760-e9e1-11ef-809f-d56d6e10c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605407" name="335b2760-e9e1-11ef-809f-d56d6e10c45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705989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487724" name="4d979d70-e9e1-11ef-8870-2b1fd1ce0d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11506" name="5395bbd0-e9e1-11ef-99b2-b958607abe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601894" name="5395bbd0-e9e1-11ef-99b2-b958607abe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37604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038889" name="6010c580-e9e1-11ef-92a4-3323bb8b22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678458" name="67ab2ec0-e9e1-11ef-b4b5-f1a49364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669882" name="67ab2ec0-e9e1-11ef-b4b5-f1a493642a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400482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042744" name="7d00c2d0-e9e1-11ef-a5f4-f7e11e46bc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107119" name="829a04e0-e9e1-11ef-9544-31bc0408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091939" name="829a04e0-e9e1-11ef-9544-31bc0408ebe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632524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55511" name="e26c8190-e9e1-11ef-aa40-b56c70f6df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234246" name="eb67da60-e9e1-11ef-a23a-91d70ab846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736966" name="eb67da60-e9e1-11ef-a23a-91d70ab846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257022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164684" name="fe87f0d0-e9e1-11ef-b0b7-8fb39dbe6b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570809" name="05ad2a10-e9e2-11ef-a2a9-1571483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395495" name="05ad2a10-e9e2-11ef-a2a9-1571483f35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758426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173942" name="69514830-e9e2-11ef-9e3c-5b8a7afd073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82955" name="6fedc970-e9e2-11ef-901d-872d6a927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893247" name="6fedc970-e9e2-11ef-901d-872d6a9278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848917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362478" name="0390e450-e9e3-11ef-9b82-27e8ef9f0b0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292009" name="0aa13600-e9e3-11ef-a426-f9a19dfeb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538486" name="0aa13600-e9e3-11ef-a426-f9a19dfebd4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820907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047545" name="25c54cf0-e9e3-11ef-a55e-47bc1fe420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828012" name="2ba227b0-e9e3-11ef-8b04-13327a564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556670" name="2ba227b0-e9e3-11ef-8b04-13327a5645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986483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505677" name="7a880fc0-e9e3-11ef-9bc1-652ca2f9c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643451" name="80234da0-e9e3-11ef-a00c-cb5875543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691468" name="80234da0-e9e3-11ef-a00c-cb5875543c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716940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239453" name="99a48a00-e9e3-11ef-a8be-cf6a5f2deb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17518" name="a0b85e20-e9e3-11ef-92f0-77c1eaabd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987378" name="a0b85e20-e9e3-11ef-92f0-77c1eaabd29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135863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35875" name="08af82b0-e9e4-11ef-9612-11669e4262a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576333" name="0dec9b00-e9e4-11ef-8e29-47faad7db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008285" name="0dec9b00-e9e4-11ef-8e29-47faad7dba3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733823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340233" name="1e7fec10-e9e4-11ef-9da3-dba8242998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228694" name="26c95a00-e9e4-11ef-af36-ed9a5b3e49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476649" name="26c95a00-e9e4-11ef-af36-ed9a5b3e49e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215891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124245" name="6f2a8e90-e9e4-11ef-ab04-e7ef48f69d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03646" name="77c74ca0-e9e4-11ef-b7a2-c1eb239170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198684" name="77c74ca0-e9e4-11ef-b7a2-c1eb2391702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860276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932206" name="8b35d130-e9e4-11ef-927e-81f1fe41b25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582767" name="932893a0-e9e4-11ef-a8a3-2541f86e67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608198" name="932893a0-e9e4-11ef-a8a3-2541f86e67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430025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496303" name="8e515a50-e9ea-11ef-8716-8749dacf1ad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843535" name="955a5900-e9ea-11ef-9666-8b446a294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052723" name="955a5900-e9ea-11ef-9666-8b446a29403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087952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756423" name="c071b070-e9ea-11ef-80c1-ebdd3feaf4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426305" name="c865d270-e9ea-11ef-b35b-0bd534554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660490" name="c865d270-e9ea-11ef-b35b-0bd5345543b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490927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094313" name="d7b076e0-e9ea-11ef-bdf2-d58fdb7e457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216485" name="e3988f60-e9ea-11ef-8f80-c333cf0c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727621" name="e3988f60-e9ea-11ef-8f80-c333cf0c13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937576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735831" name="03438e00-e9eb-11ef-a55c-ed4ef50462b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965946" name="0894ca90-e9eb-11ef-af21-d19d662ce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483789" name="0894ca90-e9eb-11ef-af21-d19d662ced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101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9208427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171335" name="09493b90-e9ed-11ef-92f9-2781e844638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843396" name="10a22f00-e9ed-11ef-8e20-27e983803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729329" name="10a22f00-e9ed-11ef-8e20-27e9838037f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721734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106159" name="e8c30d40-e9ee-11ef-b1c6-4d926e0350d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030985" name="eed10a20-e9ee-11ef-b3db-2bbc8f2c5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406531" name="eed10a20-e9ee-11ef-b3db-2bbc8f2c525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577720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370546" name="02778ea0-e9ef-11ef-a108-a7b6cdbcca4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74997" name="0930bfa0-e9ef-11ef-b3ec-85c326463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071695" name="0930bfa0-e9ef-11ef-b3ec-85c3264633c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028131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124582" name="6cf5fa50-e9ef-11ef-ae35-2d3305c7c81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974557" name="7542eab0-e9ef-11ef-85a3-53a5a875a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941625" name="7542eab0-e9ef-11ef-85a3-53a5a875a15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440543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735937" name="896b2250-e9ef-11ef-8893-a7992eab2a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557472" name="924621e0-e9ef-11ef-96a3-339846b31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110194" name="924621e0-e9ef-11ef-96a3-339846b31fa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402667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515105" name="e739dfc0-e9ef-11ef-bf11-ff96b658725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61833" name="f1127930-e9ef-11ef-bb4b-c35ac4c523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97910" name="f1127930-e9ef-11ef-bb4b-c35ac4c5238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24990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954037" name="fec0abb0-e9ef-11ef-8a3a-03d7b34fdb5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704146" name="065bff50-e9f0-11ef-9685-5b2091e5f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186406" name="065bff50-e9f0-11ef-9685-5b2091e5f03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139580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701963" name="2bf6ab20-e9f5-11ef-b304-9d46cd178ee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480611" name="31a7e200-e9f5-11ef-a852-bfab1affef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072093" name="31a7e200-e9f5-11ef-a852-bfab1affef2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154692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183862" name="47ecdf20-e9f5-11ef-a16a-33bf4425f52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342456" name="567e93d0-e9f5-11ef-8c2d-89a1bf457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263664" name="567e93d0-e9f5-11ef-8c2d-89a1bf45702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158886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630619" name="eb3fde00-e9f7-11ef-a252-2d49b821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81152" name="f2f48600-e9f7-11ef-9cc0-bd01ff412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541735" name="f2f48600-e9f7-11ef-9cc0-bd01ff41224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+ 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580658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677977" name="e1927dd0-e9f8-11ef-8369-b924ffb9213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326178" name="e53769f0-e9f8-11ef-9f65-957281d58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455251" name="e53769f0-e9f8-11ef-9f65-957281d58f2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