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Luxmattenstrasse. 37, 5452 Oberrohrdorf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387465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7528749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