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146718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983622" name="e59f20b0-bdeb-11ef-b86b-891c207489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452797" name="ef1aa600-bdeb-11ef-ae08-531f2db060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309815" name="ef1aa600-bdeb-11ef-ae08-531f2db060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275903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709846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587811" name="53282cf0-bdef-11ef-a951-8198fd4310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924628" name="53282cf0-bdef-11ef-a951-8198fd43103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522999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496865" name="6ff9a5c0-bdef-11ef-80d7-59aabcff1f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891478" name="89156990-bdef-11ef-9574-9d0370e9b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100148" name="89156990-bdef-11ef-9574-9d0370e9ba4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781737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594975" name="9ac9bb00-bdef-11ef-ab8e-8f6d036c71f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4461197" name="a57d4b20-bdef-11ef-854e-4f73ed7aa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95197" name="a57d4b20-bdef-11ef-854e-4f73ed7aaee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174525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07088" name="b34fce80-bdef-11ef-bdb0-4d5ede7c30b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23918" name="b9ae3550-bdef-11ef-abd1-1fcaf1ca1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872668" name="b9ae3550-bdef-11ef-abd1-1fcaf1ca13c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324533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058661" name="3ae54780-bdf0-11ef-81a1-3781896aa1e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336747" name="49b60100-bdf0-11ef-9bb5-8918add6b8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037636" name="49b60100-bdf0-11ef-9bb5-8918add6b80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856415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14414" name="80ef3e40-bdf3-11ef-a9ac-59fe0985ce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574409" name="85b35600-bdf3-11ef-965a-c91e84b57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175298" name="85b35600-bdf3-11ef-965a-c91e84b57a2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144547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42817" name="a1d88940-bdf3-11ef-bddc-eb73441f7b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099580" name="af153540-bdf3-11ef-bf10-d7c4f7f94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389406" name="af153540-bdf3-11ef-bf10-d7c4f7f948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506300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01827" name="c77c00f0-bdf3-11ef-a3c3-0778e40b2b8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220015" name="d29b2420-bdf3-11ef-bf96-c966b752ec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476240" name="d29b2420-bdf3-11ef-bf96-c966b752ec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254339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115127" name="26de7dc0-bdf4-11ef-ad47-b14b0da195c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750752" name="2fddce30-bdf4-11ef-88a3-0335d5d3ad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275068" name="2fddce30-bdf4-11ef-88a3-0335d5d3ad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122663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47552" name="3fc91f70-bdf4-11ef-a60c-eb560a5c1a2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672807" name="480a9e20-bdf4-11ef-af9c-dd338653e2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078348" name="480a9e20-bdf4-11ef-af9c-dd338653e2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5054265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7653" name="2555c570-bdf5-11ef-958e-75c2891191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995030" name="2a9dda40-bdf5-11ef-9c54-9d4490636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98505" name="2a9dda40-bdf5-11ef-9c54-9d4490636b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2519460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924448" name="ca4f8160-bdf5-11ef-b35b-3da375c872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265276" name="cea4aab0-bdf5-11ef-b659-e7fc65f6a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130710" name="cea4aab0-bdf5-11ef-b659-e7fc65f6a35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3113210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759954" name="cadb22c0-bdf9-11ef-be8d-b514dba5edb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026564" name="d3b70cb0-bdf9-11ef-b420-8f013cfa4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762473" name="d3b70cb0-bdf9-11ef-b420-8f013cfa45f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467305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828039" name="861fc4b0-bdf9-11ef-8700-d9388a99aa8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072059" name="8b5032d0-bdf9-11ef-b6f4-8b82805c0b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093350" name="8b5032d0-bdf9-11ef-b6f4-8b82805c0be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425036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837361" name="9ff9a860-bdf9-11ef-93d3-cbc61105ecf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741743" name="ac3f9850-bdf9-11ef-9ccb-6fd87a757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619129" name="ac3f9850-bdf9-11ef-9ccb-6fd87a75771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202014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52996" name="f07858e0-bdf9-11ef-b953-3bfdbd6604c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773938" name="fcd79d30-bdf9-11ef-8ad4-4963c098e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751568" name="fcd79d30-bdf9-11ef-8ad4-4963c098e63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Holzwolle 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84265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558109" name="36cb8da0-bdfd-11ef-afe0-2d6db1a199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588478" name="40155490-bdfd-11ef-b008-fd928b576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383443" name="40155490-bdfd-11ef-b008-fd928b576e0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3576732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38512" name="4cf05890-bdfd-11ef-a733-ada243cdf5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160690" name="556ee040-bdfd-11ef-b0ba-cdd4e5732b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3030529" name="556ee040-bdfd-11ef-b0ba-cdd4e5732b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333724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31916" name="ded60c00-bdfd-11ef-84db-87f4a7a4410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3344699" name="e8698620-bdfd-11ef-97e4-cfb617485f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02952" name="e8698620-bdfd-11ef-97e4-cfb617485fb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Fassade </w:t>
            </w:r>
          </w:p>
          <w:p>
            <w:pPr>
              <w:spacing w:before="0" w:after="0"/>
            </w:pPr>
            <w:r>
              <w:t>DG/ EG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436593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263853" name="00fe8dc0-bdfe-11ef-8253-79156d57988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462094" name="0a088c90-bdfe-11ef-8213-f173f61814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624577" name="0a088c90-bdfe-11ef-8213-f173f61814c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