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Richtergasse 9, 5742 Kölliken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35154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425084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