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096987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592034" name="1624fcb0-e799-11ef-ab35-3f0eb51260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699090" name="1bd1c6c0-e799-11ef-a0b2-b96444e224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662890" name="1bd1c6c0-e799-11ef-a0b2-b96444e224b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56000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144976" name="65268da0-e79a-11ef-ba95-9b5499f9718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8605" name="6a05ce80-e79a-11ef-a113-e7759e166f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594972" name="6a05ce80-e79a-11ef-a113-e7759e166fc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687020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008004" name="7f8b2520-e79a-11ef-80ff-17a42e79f3d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897677" name="84533480-e79a-11ef-ba8e-93991b840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63465" name="84533480-e79a-11ef-ba8e-93991b840b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142665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48686" name="9df82580-e79a-11ef-9624-8544b5fba3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962527" name="a791ba20-e79a-11ef-adf4-894d4566eb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468100" name="a791ba20-e79a-11ef-adf4-894d4566eba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163075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162" name="b92e64e0-e79a-11ef-836b-d375f5cd49c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6227" name="bf0ee920-e79a-11ef-b38f-57be20dfe6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66219" name="bf0ee920-e79a-11ef-b38f-57be20dfe6a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750939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896342" name="ccc531f0-e79a-11ef-b65b-b7aefa61784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720692" name="d1fb6c70-e79a-11ef-b634-791f14b562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997633" name="d1fb6c70-e79a-11ef-b634-791f14b5621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933525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136802" name="f55ac080-e79a-11ef-a251-11ed8de799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230085" name="fa171010-e79a-11ef-8da1-0768a26479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597897" name="fa171010-e79a-11ef-8da1-0768a264795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813420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957620" name="291b3210-e79b-11ef-8ef0-db0be190d75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50279" name="2fd414f0-e79b-11ef-aae6-3d0be7d610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678145" name="2fd414f0-e79b-11ef-aae6-3d0be7d6106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811622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538244" name="41b087d0-e79b-11ef-9ba9-c98716163e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363783" name="48fafc50-e79b-11ef-8c13-073db703f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970841" name="48fafc50-e79b-11ef-8c13-073db703fe0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737730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550203" name="d5186710-e79e-11ef-8807-2d53f59e6f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090644" name="ded11c70-e79e-11ef-8081-45c13d75f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982862" name="ded11c70-e79e-11ef-8081-45c13d75fb0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Putzen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879437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051859" name="08d5a450-e79f-11ef-b8c5-b70f0e9d68a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789150" name="0fa591a0-e79f-11ef-abd2-bd23b8be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343784" name="0fa591a0-e79f-11ef-abd2-bd23b8bed55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016275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731306" name="2dac5620-e79f-11ef-af8e-5309d18589b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268698" name="8060d260-e79f-11ef-beb1-9d268d432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138828" name="8060d260-e79f-11ef-beb1-9d268d43282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202099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266089" name="9427b020-e79f-11ef-95a7-81808ffda2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619842" name="995733e0-e79f-11ef-94a1-9307f0015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551230" name="995733e0-e79f-11ef-94a1-9307f0015c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543244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503819" name="be0f3a20-e79f-11ef-9cba-d93ab4f4931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174745" name="c41aed10-e79f-11ef-984b-25a63b2d4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625335" name="c41aed10-e79f-11ef-984b-25a63b2d41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800595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422285" name="ea197d10-e79f-11ef-9029-e31023677d6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432012" name="ef5fe430-e79f-11ef-9f7c-811296215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920351" name="ef5fe430-e79f-11ef-9f7c-811296215d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282951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55889" name="a8a8aec0-e7a2-11ef-8c08-7b1e90470a7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166324" name="ac96fff0-e7a2-11ef-a0b9-c9f9839928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965672" name="ac96fff0-e7a2-11ef-a0b9-c9f9839928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96091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267630" name="d308c420-e7a2-11ef-bfe7-57f6b5c368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543673" name="db9e5640-e7a2-11ef-a47b-45322b25b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076487" name="db9e5640-e7a2-11ef-a47b-45322b25bcf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