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Kanzleistrasse 19, 8004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056905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9275257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