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039795" name="167d0db0-ef6e-11ef-bea8-b7bc92b684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47853" name="167d0db0-ef6e-11ef-bea8-b7bc92b684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347381" name="1cbfaf20-ef6e-11ef-a6c2-31cd759f59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63339" name="1cbfaf20-ef6e-11ef-a6c2-31cd759f59e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415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494801" name="6ab3e430-ef6e-11ef-aba3-87cc20a48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719868" name="6ab3e430-ef6e-11ef-aba3-87cc20a4886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904288" name="70d9aed0-ef6e-11ef-9c74-5f06ce35b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235332" name="70d9aed0-ef6e-11ef-9c74-5f06ce35bf2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414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946576" name="a8dc5df0-ef6e-11ef-8a69-796e3ab428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221522" name="a8dc5df0-ef6e-11ef-8a69-796e3ab428a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148823" name="b1227080-ef6e-11ef-be62-e74bc34bfe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470136" name="b1227080-ef6e-11ef-be62-e74bc34bfe2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923034" name="dc05e6b0-ef6e-11ef-97e2-6b086219b5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893907" name="dc05e6b0-ef6e-11ef-97e2-6b086219b55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158218" name="e531ec70-ef6e-11ef-8045-55a9a69cb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378824" name="e531ec70-ef6e-11ef-8045-55a9a69cbde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409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478972" name="49c4b050-ef6f-11ef-9fda-8386dd8a53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008494" name="49c4b050-ef6f-11ef-9fda-8386dd8a53e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708597" name="5262f500-ef6f-11ef-b4a3-affe4dcdae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400992" name="5262f500-ef6f-11ef-b4a3-affe4dcdaee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977663" name="942b2ac0-ef6f-11ef-915a-dfe1c02b0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431522" name="942b2ac0-ef6f-11ef-915a-dfe1c02b099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202431" name="9a8f5df0-ef6f-11ef-9ab0-eb64ff982c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105168" name="9a8f5df0-ef6f-11ef-9ab0-eb64ff982c5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Wäschelager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7282133" name="fefd0da0-ef6f-11ef-aca1-b7bccb685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65262" name="fefd0da0-ef6f-11ef-aca1-b7bccb685a8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684227" name="044597a0-ef70-11ef-954f-cf1cff5ddb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982565" name="044597a0-ef70-11ef-954f-cf1cff5ddb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315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194095" name="633aaca0-ef70-11ef-95c4-2b5a092637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550611" name="633aaca0-ef70-11ef-95c4-2b5a0926373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275372" name="68bf7c50-ef70-11ef-8106-efe5e177f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555172" name="68bf7c50-ef70-11ef-8106-efe5e177fb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6788268" name="a1f55440-ef70-11ef-a4bc-73c58a6a47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132071" name="a1f55440-ef70-11ef-a4bc-73c58a6a473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175674" name="a7374e90-ef70-11ef-85ca-95fb9b34ce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509922" name="a7374e90-ef70-11ef-85ca-95fb9b34cec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304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6931627" name="e8608530-ef70-11ef-ad80-a927fc9af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367353" name="e8608530-ef70-11ef-ad80-a927fc9aff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855841" name="efefcae0-ef70-11ef-8bfd-0f882c703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416515" name="efefcae0-ef70-11ef-8bfd-0f882c703a7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303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0209921" name="24b21c10-ef71-11ef-b2e9-59774a10f9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909629" name="24b21c10-ef71-11ef-b2e9-59774a10f93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302800" name="2a295730-ef71-11ef-8913-3bad49307b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885837" name="2a295730-ef71-11ef-8913-3bad49307bc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89222" name="74988430-ef71-11ef-8610-b3542ac1e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621459" name="74988430-ef71-11ef-8610-b3542ac1e6a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325455" name="7be605f0-ef71-11ef-8b66-1f020c29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40904" name="7be605f0-ef71-11ef-8b66-1f020c29e8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204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419914" name="c6cb9b70-ef71-11ef-a1a8-3f9d2fb772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445080" name="c6cb9b70-ef71-11ef-a1a8-3f9d2fb7721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861313" name="cfc71b50-ef71-11ef-b9ef-a1291d7659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558132" name="cfc71b50-ef71-11ef-b9ef-a1291d7659d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216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430373" name="14459770-ef72-11ef-946d-e39fb8ec15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159816" name="14459770-ef72-11ef-946d-e39fb8ec15f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3374345" name="18be9c70-ef72-11ef-9738-d5102444aa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400263" name="18be9c70-ef72-11ef-9738-d5102444aa0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214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355884" name="80ce2b00-ef72-11ef-b197-51bc629e0d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901517" name="80ce2b00-ef72-11ef-b197-51bc629e0db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505289" name="898a57f0-ef72-11ef-9d95-2f35cd1a24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562178" name="898a57f0-ef72-11ef-9d95-2f35cd1a248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214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63456" name="a41b2f90-ef72-11ef-b384-ef5671599f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567401" name="a41b2f90-ef72-11ef-b384-ef5671599f4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53574" name="a770c330-ef72-11ef-8516-81995540f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135950" name="a770c330-ef72-11ef-8516-81995540f0b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207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579456" name="00c85060-ef73-11ef-a0e3-3b811d5d6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305725" name="00c85060-ef73-11ef-a0e3-3b811d5d6d6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0868583" name="06912df0-ef73-11ef-8201-3fde92b5ea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05720" name="06912df0-ef73-11ef-8201-3fde92b5ea96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213150" name="3c806660-ef73-11ef-91ac-7f2bcdaaa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4596" name="3c806660-ef73-11ef-91ac-7f2bcdaaa75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930781" name="43595460-ef73-11ef-a290-0751faa153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940007" name="43595460-ef73-11ef-a290-0751faa153d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Kleines Büro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553999" name="92845bc0-ef73-11ef-989f-cb8d3a1b27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747023" name="92845bc0-ef73-11ef-989f-cb8d3a1b27b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18748" name="97e15820-ef73-11ef-a022-357fcecc4b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710774" name="97e15820-ef73-11ef-a022-357fcecc4b7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Speisesaal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1803996" name="e7db2130-ef73-11ef-be4b-59a532cc7d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373645" name="e7db2130-ef73-11ef-be4b-59a532cc7da0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672326" name="efeda0a0-ef73-11ef-8e01-b15ca8b48e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170418" name="efeda0a0-ef73-11ef-8e01-b15ca8b48ee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Sitzecke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610966" name="3a1f0150-ef74-11ef-96a9-9384046a5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245366" name="3a1f0150-ef74-11ef-96a9-9384046a5f3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960809" name="443e67c0-ef74-11ef-b1b3-3b9eaceefb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401969" name="443e67c0-ef74-11ef-b1b3-3b9eaceefb2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BLH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911718" name="895cf470-ef74-11ef-ace3-6937549ce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510340" name="895cf470-ef74-11ef-ace3-6937549ceb9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58847" name="8fc175c0-ef74-11ef-bd70-41e7ac0ba8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316301" name="8fc175c0-ef74-11ef-bd70-41e7ac0ba8f5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7013891" name="d2c25290-ef74-11ef-be1f-950db47705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137455" name="d2c25290-ef74-11ef-be1f-950db477051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010772" name="d65452f0-ef74-11ef-aca7-a30b300d5e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632188" name="d65452f0-ef74-11ef-aca7-a30b300d5e8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102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966332" name="17d8a1e0-ef75-11ef-a3f0-4790b74f0d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36595" name="17d8a1e0-ef75-11ef-a3f0-4790b74f0db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492581" name="1e099010-ef75-11ef-8dac-6930c5ee9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251597" name="1e099010-ef75-11ef-8dac-6930c5ee9ccb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Grosser Saal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Fenster links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6505717" name="ce3226a0-ef75-11ef-bdb6-e5f6423a73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736193" name="ce3226a0-ef75-11ef-bdb6-e5f6423a732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11171" name="d68642f0-ef75-11ef-8380-1b5c02394f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017217" name="d68642f0-ef75-11ef-8380-1b5c02394fb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Grosser Saal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Fenster rechts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630766" name="f44920a0-ef75-11ef-8212-9f3dc34ee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818655" name="f44920a0-ef75-11ef-8212-9f3dc34ee3b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694262" name="fe1c62e0-ef75-11ef-8b65-2b9377eff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537924" name="fe1c62e0-ef75-11ef-8b65-2b9377eff91f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Grosser Saal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643583" name="101892c0-ef76-11ef-aa3e-3d5398d67c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416380" name="101892c0-ef76-11ef-aa3e-3d5398d67c37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4761438" name="19fb1740-ef76-11ef-933e-59afc95cde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946887" name="19fb1740-ef76-11ef-933e-59afc95cde39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655648" name="5b382400-ef76-11ef-a7ef-5d8f3c7e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936948" name="5b382400-ef76-11ef-a7ef-5d8f3c7eabc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666325" name="627f8b40-ef76-11ef-8088-1ff8f1f55e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512699" name="627f8b40-ef76-11ef-8088-1ff8f1f55ec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Frauen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968548" name="d64e74a0-ef76-11ef-9480-77e1129b87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376316" name="d64e74a0-ef76-11ef-9480-77e1129b87b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583697" name="d9afa100-ef76-11ef-8771-6561244d6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446187" name="d9afa100-ef76-11ef-8771-6561244d6ca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723078" name="18cfc130-ef77-11ef-b3fc-47b00d3207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776395" name="18cfc130-ef77-11ef-b3fc-47b00d32075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346533" name="21192f20-ef77-11ef-a627-6f0bee35c7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952758" name="21192f20-ef77-11ef-a627-6f0bee35c73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Kanzleistrasse 19, 8004 Zürich </w:t>
          </w:r>
        </w:p>
        <w:p>
          <w:pPr>
            <w:spacing w:before="0" w:after="0"/>
          </w:pPr>
          <w:r>
            <w:t>180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