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MFH.Im oberen Boden 150, 8049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1207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4582180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217948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