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 links </w:t>
            </w:r>
          </w:p>
          <w:p>
            <w:pPr>
              <w:spacing w:before="0" w:after="0"/>
            </w:pPr>
            <w:r>
              <w:t>Boden/ 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 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25860670" name="01a080e2-18bf-712f-a233-19ca3e29b3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327115" name="01a080e2-18bf-712f-a233-19ca3e29b3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300309" name="01a080e2-37e5-72f2-b4e4-b42ecaf529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5431135" name="01a080e2-37e5-72f2-b4e4-b42ecaf529f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2. OG links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66016988" name="01a080e5-25dd-7541-9924-058f12d969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5865722" name="01a080e5-25dd-7541-9924-058f12d9696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3268050" name="01a080e5-9e79-7399-be28-63888d782a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0445239" name="01a080e5-9e79-7399-be28-63888d782a6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Esszimmer </w:t>
            </w:r>
          </w:p>
          <w:p>
            <w:pPr>
              <w:spacing w:before="0" w:after="0"/>
            </w:pPr>
            <w:r>
              <w:t>2.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6455832" name="01a080e6-8600-7db3-a484-ab09216293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609969" name="01a080e6-8600-7db3-a484-ab09216293d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4990639" name="01a080e6-9ffb-7805-824a-68c38aa7f1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29755" name="01a080e6-9ffb-7805-824a-68c38aa7f1b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 Dusche </w:t>
            </w:r>
          </w:p>
          <w:p>
            <w:pPr>
              <w:spacing w:before="0" w:after="0"/>
            </w:pPr>
            <w:r>
              <w:t>2.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88812661" name="01a080e7-79ee-7750-987a-288a5239f2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212764" name="01a080e7-79ee-7750-987a-288a5239f29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25710900" name="01a080e7-d1d2-7da2-9bdd-0dd871db04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505419" name="01a080e7-d1d2-7da2-9bdd-0dd871db047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 OG links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79401112" name="01a080e8-fcbb-72f4-b5b3-cde1337a9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2472870" name="01a080e8-fcbb-72f4-b5b3-cde1337a9df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45292510" name="01a080e9-35e2-76c9-acb1-db1f24f230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65122" name="01a080e9-35e2-76c9-acb1-db1f24f2309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MFH.Im oberen Boden 150, 8049 Zürich</w:t>
          </w:r>
        </w:p>
        <w:p>
          <w:pPr>
            <w:spacing w:before="0" w:after="0"/>
          </w:pPr>
          <w:r>
            <w:t>DN 1207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