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EFH.Bonstettenstrasse 3, 8610 Uster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1145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59108959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8568952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