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81662141" name="01a08021-c465-7164-8a1a-9460102182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347357" name="01a08021-c465-7164-8a1a-94601021820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0396697" name="01a08021-fc28-7d9b-b705-133606bf1e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814288" name="01a08021-fc28-7d9b-b705-133606bf1e5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18229950" name="01a08030-806d-753b-b745-ce9664fda7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23231" name="01a08030-806d-753b-b745-ce9664fda75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8651696" name="01a08030-eb5c-71f2-a170-622543e8c2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623746" name="01a08030-eb5c-71f2-a170-622543e8c2f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Wand/ 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Klebstoffe </w:t>
            </w:r>
          </w:p>
          <w:p>
            <w:pPr>
              <w:spacing w:before="0" w:after="0"/>
            </w:pPr>
            <w:r>
              <w:t>Wand/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57997169" name="01a08031-834d-7972-b448-6c8c28d7b7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067296" name="01a08031-834d-7972-b448-6c8c28d7b74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1480941" name="01a08031-d097-79b2-acd0-7e7e4f90eb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673001" name="01a08031-d097-79b2-acd0-7e7e4f90eb9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3762193" name="01a08036-ccc0-7242-aebd-de2ddba191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189435" name="01a08036-ccc0-7242-aebd-de2ddba191b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9226887" name="01a08036-ea51-7747-ac85-f94c8305e7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890841" name="01a08036-ea51-7747-ac85-f94c8305e7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Vorplatz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30237956" name="01a0806f-507f-7a08-9d36-a5cf084919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644336" name="01a0806f-507f-7a08-9d36-a5cf084919a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5398893" name="01a0806f-b674-72db-9ed6-82904a6ea5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463686" name="01a0806f-b674-72db-9ed6-82904a6ea5c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Vorplatz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984798692" name="01a08070-5334-7edc-805e-30467763ea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166474" name="01a08070-5334-7edc-805e-30467763ea9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537187558" name="01a08070-79fe-7ece-84c2-de7c77bc24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714847" name="01a08070-79fe-7ece-84c2-de7c77bc24f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Vorplatz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72873260" name="01a08070-fa11-7d4c-a31d-58fc6dbe6f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7601881" name="01a08070-fa11-7d4c-a31d-58fc6dbe6fa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7546441" name="01a08071-2d26-7de6-be05-8199b3aee6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761204" name="01a08071-2d26-7de6-be05-8199b3aee62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Vorplatz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6873340" name="01a08071-8384-7a82-a86b-fa88e92b8c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767294" name="01a08071-8384-7a82-a86b-fa88e92b8c5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8789206" name="01a08071-cc8e-7365-becf-0ab2fcc8e6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965585" name="01a08071-cc8e-7365-becf-0ab2fcc8e68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80912009" name="01a08072-51d6-7a63-a6c1-2a61ceb747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106181" name="01a08072-51d6-7a63-a6c1-2a61ceb7474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9914160" name="01a08072-7204-7cdc-81da-d0577a5f05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834095" name="01a08072-7204-7cdc-81da-d0577a5f059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80239780" name="01a08072-e612-70df-b891-b7f61a84d8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71308" name="01a08072-e612-70df-b891-b7f61a84d84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2963960" name="01a08072-f9d0-7153-952b-430752125c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648768" name="01a08072-f9d0-7153-952b-430752125ca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8425317" name="01a08073-6566-73c7-84e2-8e5c474ec9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016898" name="01a08073-6566-73c7-84e2-8e5c474ec94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3571079" name="01a08073-a6a6-7ec4-acc9-50d5f0f79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712169" name="01a08073-a6a6-7ec4-acc9-50d5f0f7932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36756980" name="01a08073-facf-7f41-84c4-5d80aea0e2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953131" name="01a08073-facf-7f41-84c4-5d80aea0e23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6560711" name="01a08074-2567-7475-b329-4d3470391e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137804" name="01a08074-2567-7475-b329-4d3470391eea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26594163" name="01a08074-c74c-792e-bfb5-c2343ac1b4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568064" name="01a08074-c74c-792e-bfb5-c2343ac1b44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00916783" name="01a08075-0042-72e0-b9ea-8826e7418b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41250" name="01a08075-0042-72e0-b9ea-8826e7418bd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Heizkörper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Heizkörper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0145931" name="01a08075-a2c8-7795-b684-29ea2135b9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370131" name="01a08075-a2c8-7795-b684-29ea2135b91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7998297" name="01a08075-c7e8-7770-a868-b78f8210b2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352872" name="01a08075-c7e8-7770-a868-b78f8210b2d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27941906" name="01a08076-912c-7dd3-8c87-b92f297a9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893136" name="01a08076-912c-7dd3-8c87-b92f297a93a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18017" name="01a08076-ba31-7a82-b284-6071056c6b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585937" name="01a08076-ba31-7a82-b284-6071056c6be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56183510" name="01a08077-5d78-7a40-a4e1-c5f0af4db4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02462" name="01a08077-5d78-7a40-a4e1-c5f0af4db4d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1173916" name="01a08077-9e9e-7af8-928a-414d51055a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490393" name="01a08077-9e9e-7af8-928a-414d51055a4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83175817" name="01a08078-30fd-729c-ac84-03a2b1dcc4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492197" name="01a08078-30fd-729c-ac84-03a2b1dcc43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9343955" name="01a08078-571d-7289-b49c-0bef49ee61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287897" name="01a08078-571d-7289-b49c-0bef49ee61b2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Wand/ 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Wand/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9890889" name="01a0807a-225a-7960-8074-f6b935392d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815434" name="01a0807a-225a-7960-8074-f6b935392d8e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0314138" name="01a0807a-4ee9-7cdb-b807-f7e1a93b41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073462" name="01a0807a-4ee9-7cdb-b807-f7e1a93b416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1018954" name="01a0807b-ebac-7de9-b458-1ace2d821f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421078" name="01a0807b-ebac-7de9-b458-1ace2d821f5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123505" name="01a0807f-8cbd-7db9-adbd-1b8c82aa20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801684" name="01a0807f-8cbd-7db9-adbd-1b8c82aa2004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Kork Dämmung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Evtl. Gesamtes Erdgeschoss (Decke)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4957602" name="01a0807f-c7c0-79f2-ab44-9126910c65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114389" name="01a0807f-c7c0-79f2-ab44-9126910c6584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7282487" name="01a0807f-f293-74b1-b45b-791fc708fd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068840" name="01a0807f-f293-74b1-b45b-791fc708fd4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73996080" name="01a08083-5d7c-732d-88da-d83b85c1fc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407834" name="01a08083-5d7c-732d-88da-d83b85c1fc3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5223974" name="01a08083-7f56-7f1e-b5e5-ff8fbc9b7f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694444" name="01a08083-7f56-7f1e-b5e5-ff8fbc9b7fb4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62532138" name="01a08086-0d34-7253-a424-ea2ac772f5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435135" name="01a08086-0d34-7253-a424-ea2ac772f582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5569391" name="01a08086-2c90-7b12-b4a2-86f6ea286e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005035" name="01a08086-2c90-7b12-b4a2-86f6ea286e64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EFH.Bonstettenstrasse 3, 8610 Uster</w:t>
          </w:r>
        </w:p>
        <w:p>
          <w:pPr>
            <w:spacing w:before="0" w:after="0"/>
          </w:pPr>
          <w:r>
            <w:t>DN 1145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