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1160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1160 Alpstrasse Scardanal 7402 Bonaduz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663373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424267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