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1160</w:t>
          </w:r>
        </w:p>
        <w:p>
          <w:pPr>
            <w:spacing w:before="0" w:after="0"/>
          </w:pPr>
          <w:r>
            <w:t>DN 1160 Alpstrasse Scardanal 7402 Bonaduz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