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7549488" name="01a060d9-a356-7e9e-9ce6-dca73c01d8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662095" name="01a060d9-a356-7e9e-9ce6-dca73c01d8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6744315" name="01a060d9-bf07-7ea7-8f06-3a6241dfb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1118259" name="01a060d9-bf07-7ea7-8f06-3a6241dfbeb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4731284" name="01a060da-bab0-7999-8e02-847eae3bf1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865346" name="01a060da-bab0-7999-8e02-847eae3bf1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0386759" name="01a060da-d7ab-7f2e-bec7-db563304d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9107707" name="01a060da-d7ab-7f2e-bec7-db563304dc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1337196" name="01a060e1-9b4b-71a9-a1fc-798a7bcb9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6792952" name="01a060e1-9b4b-71a9-a1fc-798a7bcb95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9232828" name="01a060e1-bb90-7e61-ad26-72d9a9f04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538706" name="01a060e1-bb90-7e61-ad26-72d9a9f048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7621068" name="01a060e3-3aeb-7252-a5dd-0453b40902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438598" name="01a060e3-3aeb-7252-a5dd-0453b409029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8034954" name="01a060e3-7425-7de9-ab7e-4166fa9f5e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077156" name="01a060e3-7425-7de9-ab7e-4166fa9f5e5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60609" name="01a060e4-936f-73db-9b4f-4c43f0a3c3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8014797" name="01a060e4-936f-73db-9b4f-4c43f0a3c37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9711682" name="01a060e4-b8eb-79c8-a859-a34d54969d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158843" name="01a060e4-b8eb-79c8-a859-a34d54969d2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3357698" name="01a060e5-e12c-79b7-a964-bb8499f3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1044644" name="01a060e5-e12c-79b7-a964-bb8499f3cde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800457" name="01a060e5-fe83-78c1-9b11-55840a60db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50545" name="01a060e5-fe83-78c1-9b11-55840a60db2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Vinyl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587317" name="01a060ea-f03f-708b-80e0-78e202455c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802772" name="01a060ea-f03f-708b-80e0-78e202455c0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3369080" name="01a060eb-1357-7cfe-adb6-fc1abe9273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181887" name="01a060eb-1357-7cfe-adb6-fc1abe92735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594778" name="01a060ec-4d95-7f7f-b6bf-543ba20bb1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941180" name="01a060ec-4d95-7f7f-b6bf-543ba20bb1e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9604884" name="01a060ec-7225-7e8a-ba00-2de2e09a20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9441203" name="01a060ec-7225-7e8a-ba00-2de2e09a20b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5372504" name="01a060f3-e372-72bb-8ca1-2972352d2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253077" name="01a060f3-e372-72bb-8ca1-2972352d217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4732005" name="01a060f3-fe15-7fe2-8b03-115d0f898d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129536" name="01a060f3-fe15-7fe2-8b03-115d0f898d3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