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Hombrechtikerstrasse 16, 8645 Rapperswil-Jona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1201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918880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61885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