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Hombrechtikerstrasse 16, 8645 Rapperswil-Jona</w:t>
          </w:r>
        </w:p>
        <w:p>
          <w:pPr>
            <w:spacing w:before="0" w:after="0"/>
          </w:pPr>
          <w:r>
            <w:t>1201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