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8422132" name="01a07bce-a26f-743e-8e35-b3f248503a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8310251" name="01a07bce-a26f-743e-8e35-b3f248503ad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5744077" name="01a07bce-c48c-73fd-9da2-0ba121c1fb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084205" name="01a07bce-c48c-73fd-9da2-0ba121c1fba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0095319" name="01a07bcf-a73f-7e35-861b-42d7f9290d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684237" name="01a07bcf-a73f-7e35-861b-42d7f9290da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8990730" name="01a07bcf-be56-7b25-a672-af1a152d84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844555" name="01a07bcf-be56-7b25-a672-af1a152d84f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9976943" name="01a07bd0-05b4-7567-9d28-a88da4bb62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0931602" name="01a07bd0-05b4-7567-9d28-a88da4bb62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241857" name="01a07bd0-239a-74c0-96e0-79063d1a69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8213704" name="01a07bd0-239a-74c0-96e0-79063d1a691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6129277" name="01a07bd0-75b9-7214-bfb4-20b13c030f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342280" name="01a07bd0-75b9-7214-bfb4-20b13c030fe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7252615" name="01a07bd0-916c-71e7-9a57-61473ef0fa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1532782" name="01a07bd0-916c-71e7-9a57-61473ef0fab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4846207" name="01a07bd1-2ff0-74b7-bb74-a512aac4cf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44815" name="01a07bd1-2ff0-74b7-bb74-a512aac4cf4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8584621" name="01a07bd1-49cb-71f3-9a42-9063378262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56914" name="01a07bd1-49cb-71f3-9a42-9063378262d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9880690" name="01a07bd3-7fc8-7bc5-9cad-a490104098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259604" name="01a07bd3-7fc8-7bc5-9cad-a4901040985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8922063" name="01a07bd4-2358-7aec-80e6-592c04cff1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7759840" name="01a07bd4-2358-7aec-80e6-592c04cff1f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2216632" name="01a07bd4-856e-70a8-b2fd-a52e3cfa56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1895503" name="01a07bd4-856e-70a8-b2fd-a52e3cfa564c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5551049" name="01a07bd4-ae54-7627-8f20-d097676dda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2180391" name="01a07bd4-ae54-7627-8f20-d097676dda8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Hombrechtikerstrasse 16, 8645 Rapperswil-Jona</w:t>
          </w:r>
        </w:p>
        <w:p>
          <w:pPr>
            <w:spacing w:before="0" w:after="0"/>
          </w:pPr>
          <w:r>
            <w:t>1201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