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1160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1160 Alpstrasse Scardanal 7402 Bonaduz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768899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040437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