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47306" name="01a060d9-a356-7e9e-9ce6-dca73c01d8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6214871" name="01a060d9-a356-7e9e-9ce6-dca73c01d84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7197018" name="01a060d9-bf07-7ea7-8f06-3a6241dfbe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6829063" name="01a060d9-bf07-7ea7-8f06-3a6241dfbeb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8515276" name="01a060da-bab0-7999-8e02-847eae3bf1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6646784" name="01a060da-bab0-7999-8e02-847eae3bf1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1340619" name="01a060da-d7ab-7f2e-bec7-db563304d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067103" name="01a060da-d7ab-7f2e-bec7-db563304dc7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8578137" name="01a060e1-9b4b-71a9-a1fc-798a7bcb95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8728665" name="01a060e1-9b4b-71a9-a1fc-798a7bcb95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6296423" name="01a060e1-bb90-7e61-ad26-72d9a9f048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9211449" name="01a060e1-bb90-7e61-ad26-72d9a9f048e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8338084" name="01a060e3-3aeb-7252-a5dd-0453b40902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4959609" name="01a060e3-3aeb-7252-a5dd-0453b409029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8323746" name="01a060e3-7425-7de9-ab7e-4166fa9f5e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918329" name="01a060e3-7425-7de9-ab7e-4166fa9f5e5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8854643" name="01a060e4-936f-73db-9b4f-4c43f0a3c3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423381" name="01a060e4-936f-73db-9b4f-4c43f0a3c37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7443721" name="01a060e4-b8eb-79c8-a859-a34d54969d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2139675" name="01a060e4-b8eb-79c8-a859-a34d54969d2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6842036" name="01a060e5-e12c-79b7-a964-bb8499f3cd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9698230" name="01a060e5-e12c-79b7-a964-bb8499f3cde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2161100" name="01a060e5-fe83-78c1-9b11-55840a60db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1986356" name="01a060e5-fe83-78c1-9b11-55840a60db2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Vinyl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3238942" name="01a060ea-f03f-708b-80e0-78e202455c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5703885" name="01a060ea-f03f-708b-80e0-78e202455c0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2042093" name="01a060eb-1357-7cfe-adb6-fc1abe9273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4448401" name="01a060eb-1357-7cfe-adb6-fc1abe92735e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9085925" name="01a060ec-4d95-7f7f-b6bf-543ba20bb1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7421405" name="01a060ec-4d95-7f7f-b6bf-543ba20bb1e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6006020" name="01a060ec-7225-7e8a-ba00-2de2e09a20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2999612" name="01a060ec-7225-7e8a-ba00-2de2e09a20bc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2933785" name="01a060f3-e372-72bb-8ca1-2972352d21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587798" name="01a060f3-e372-72bb-8ca1-2972352d2175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6358828" name="01a060f3-fe15-7fe2-8b03-115d0f898d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7420189" name="01a060f3-fe15-7fe2-8b03-115d0f898d3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