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Lose verlegt!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115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92.00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Akustikplatten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Kork Dämmung </w:t>
            </w:r>
          </w:p>
          <w:p>
            <w:pPr>
              <w:spacing w:before="0" w:after="0" w:line="240" w:lineRule="auto"/>
            </w:pPr>
            <w:r>
              <w:t>Heizkörperniesche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 Schindeln </w:t>
            </w:r>
          </w:p>
          <w:p>
            <w:pPr>
              <w:spacing w:before="0" w:after="0" w:line="240" w:lineRule="auto"/>
            </w:pPr>
            <w:r>
              <w:t>Fassade/ 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132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105.60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Paradiesweg 4, 5623 Boswil</w:t>
          </w:r>
        </w:p>
        <w:p>
          <w:pPr>
            <w:spacing w:before="0" w:after="0"/>
          </w:pPr>
          <w:r>
            <w:t>DN 1187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