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Paradiesweg 4, 5623 Boswil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1187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3941197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0022607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