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Paradiesweg 4, 5623 Boswil</w:t>
          </w:r>
        </w:p>
        <w:p>
          <w:pPr>
            <w:spacing w:before="0" w:after="0"/>
          </w:pPr>
          <w:r>
            <w:t>DN 1187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