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Garage/ Heizraum/ Waschküche/ Luftschutzkeller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0547390" name="01a06b86-942c-7ba5-bb92-d7acef9cb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84545" name="01a06b86-942c-7ba5-bb92-d7acef9cbfe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0011795" name="01a06b8a-4156-7bc2-8cc1-330bd0a842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299693" name="01a06b8a-4156-7bc2-8cc1-330bd0a842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Akustikplatten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2562457" name="01a06b8b-db53-7ad1-b4ff-7d2d2a742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120820" name="01a06b8b-db53-7ad1-b4ff-7d2d2a7424f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054594" name="01a06b8c-1e63-78b5-b04d-ba1c5f31d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307594" name="01a06b8c-1e63-78b5-b04d-ba1c5f31dba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9364144" name="01a06b8d-5967-7cfc-80b7-4c74149fa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70048" name="01a06b8d-5967-7cfc-80b7-4c74149fa93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410415" name="01a06b8d-d983-7c1b-9ec2-2536f9cca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007359" name="01a06b8d-d983-7c1b-9ec2-2536f9ccac9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544906" name="01a06b8e-dd16-76c1-99fd-7a12c53d2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248752" name="01a06b8e-dd16-76c1-99fd-7a12c53d20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317649" name="01a06b8f-490f-7003-af9b-e28f1bae9e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366777" name="01a06b8f-490f-7003-af9b-e28f1bae9e2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1394759" name="01a06b90-4e1d-75a2-a3c8-3c1f8d44e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128662" name="01a06b90-4e1d-75a2-a3c8-3c1f8d44ee9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726915" name="01a06b90-7718-7b1e-a424-e1fb7b456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477427" name="01a06b90-7718-7b1e-a424-e1fb7b45636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5629825" name="01a06b90-f861-724b-a177-5c6e561ae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049155" name="01a06b90-f861-724b-a177-5c6e561aec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099125" name="01a06b91-2f17-79de-9ded-ea7b280be0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954372" name="01a06b91-2f17-79de-9ded-ea7b280be0e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Verbundfenster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9697870" name="01a06b91-a427-7153-bc46-9e72c059ed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58115" name="01a06b91-a427-7153-bc46-9e72c059eda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193923" name="01a06b91-ddc3-7edd-91a8-79067c5170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656513" name="01a06b91-ddc3-7edd-91a8-79067c5170a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762593" name="01a06b92-a6cb-77ff-8dd5-d8ea55bf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87411" name="01a06b92-a6cb-77ff-8dd5-d8ea55bff91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197602" name="01a06b92-d42f-7620-aebc-7eb3ad88e0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297616" name="01a06b92-d42f-7620-aebc-7eb3ad88e0a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080784" name="01a06b96-2de8-7ca6-947b-9ee5532763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11457" name="01a06b96-2de8-7ca6-947b-9ee55327639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874487" name="01a06b96-4bfc-7238-939b-9a2808a083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97450" name="01a06b96-4bfc-7238-939b-9a2808a083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0694896" name="01a06b9a-6c1d-7242-9800-a47d9e51e0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695167" name="01a06b9a-6c1d-7242-9800-a47d9e51e0d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999106" name="01a06b9a-a5b1-7199-b66a-bc75351bc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04972" name="01a06b9a-a5b1-7199-b66a-bc75351bc70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61123548" name="01a06b9b-7645-71f5-9dd4-c01e8427fe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06690" name="01a06b9b-7645-71f5-9dd4-c01e8427fed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71261559" name="01a06b9b-a8c6-7504-9ee3-d643161560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560155" name="01a06b9b-a8c6-7504-9ee3-d6431615604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0096213" name="01a06b9c-647c-7670-92f0-26e7ed600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9661" name="01a06b9c-647c-7670-92f0-26e7ed6008f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3218797" name="01a06b9c-bb46-7857-a5b3-9f1ef333c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25041" name="01a06b9c-bb46-7857-a5b3-9f1ef333c9a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5193411" name="01a06b9d-6ccc-7e8c-8a0b-686638952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793621" name="01a06b9d-6ccc-7e8c-8a0b-6866389522e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373167" name="01a06b9d-a15e-7aa2-b051-8b44fa79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296232" name="01a06b9d-a15e-7aa2-b051-8b44fa7948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7486746" name="01a06b9f-930e-7812-a37a-46e19faf7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522113" name="01a06b9f-930e-7812-a37a-46e19faf77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579825" name="01a06b9f-b418-76a3-bf48-55751ad2c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96578" name="01a06b9f-b418-76a3-bf48-55751ad2cc5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4107608" name="01a06ba1-5d23-7b72-8c2d-42c9703639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47233" name="01a06ba1-5d23-7b72-8c2d-42c9703639a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442909" name="01a06ba1-940d-7490-8fb1-1438630e4b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25683" name="01a06ba1-940d-7490-8fb1-1438630e4bf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721898" name="01a06ba1-e3bd-787a-bca4-c114df5ac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671767" name="01a06ba1-e3bd-787a-bca4-c114df5ac07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203402" name="01a06ba2-05fa-7dfd-a192-e0534f504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931851" name="01a06ba2-05fa-7dfd-a192-e0534f5046d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305390" name="01a06ba2-8fe3-74b7-a312-4394e221f1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791494" name="01a06ba2-8fe3-74b7-a312-4394e221f1e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644942" name="01a06ba2-ba12-7ede-8c49-2878e11329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44836" name="01a06ba2-ba12-7ede-8c49-2878e113293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9932371" name="01a06ba3-8515-705e-a3f4-1010af02e6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601990" name="01a06ba3-8515-705e-a3f4-1010af02e60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4109674" name="01a06ba3-be5c-71b2-9207-8d946797c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210916" name="01a06ba3-be5c-71b2-9207-8d946797c0a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0438749" name="01a06ba4-3d2d-7d92-a9ec-9b638af01c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381664" name="01a06ba4-3d2d-7d92-a9ec-9b638af01c9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002660" name="01a06ba4-760e-7763-8c86-71ec2909d5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866383" name="01a06ba4-760e-7763-8c86-71ec2909d59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9690245" name="01a06ba7-4e75-7759-860b-b8bb69d0da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438060" name="01a06ba7-4e75-7759-860b-b8bb69d0dad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305714" name="01a06ba7-78c4-7f72-b341-3d6fc7b178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809581" name="01a06ba7-78c4-7f72-b341-3d6fc7b178e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813565" name="01a06ba7-fbd0-7b2c-8e5a-009fcebe82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02053" name="01a06ba7-fbd0-7b2c-8e5a-009fcebe829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853522" name="01a06ba8-24f6-7b5f-8ffd-937b92358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64307" name="01a06ba8-24f6-7b5f-8ffd-937b92358d5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5788561" name="01a06ba9-47c4-7e4d-b1c2-1ebac4bf38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318502" name="01a06ba9-47c4-7e4d-b1c2-1ebac4bf387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256951" name="01a06ba9-83c9-7338-a459-69e57f54e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476689" name="01a06ba9-83c9-7338-a459-69e57f54ede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Heizkörperniesche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Kork Dämmung </w:t>
            </w:r>
          </w:p>
          <w:p>
            <w:pPr>
              <w:spacing w:before="0" w:after="0"/>
            </w:pPr>
            <w:r>
              <w:t>Heizkörperniesche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8957481" name="01a06ba9-f1b6-7815-8297-029b39990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683588" name="01a06ba9-f1b6-7815-8297-029b399900f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595421" name="01a06baa-261e-775d-8737-15bdb5974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78007" name="01a06baa-261e-775d-8737-15bdb597445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7527659" name="01a06bab-60ed-7fcc-a18a-eccb18b46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718535" name="01a06bab-60ed-7fcc-a18a-eccb18b4684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035965" name="01a06bab-8fcc-7d80-b7e3-142b8b951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119301" name="01a06bab-8fcc-7d80-b7e3-142b8b95155a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170749" name="01a06bb8-1a18-73dd-bea7-f371a6d7e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137285" name="01a06bb8-1a18-73dd-bea7-f371a6d7ee1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462748" name="01a06bb8-3b51-7988-8179-21060215ed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710317" name="01a06bb8-3b51-7988-8179-21060215eda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Paradiesweg 4, 5623 Boswil</w:t>
          </w:r>
        </w:p>
        <w:p>
          <w:pPr>
            <w:spacing w:before="0" w:after="0"/>
          </w:pPr>
          <w:r>
            <w:t>DN 1187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