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Trockenbauelemente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Trockenbauelemente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Mattler 8, Rifferswil</w:t>
          </w:r>
        </w:p>
        <w:p>
          <w:pPr>
            <w:spacing w:before="0" w:after="0"/>
          </w:pPr>
          <w:r>
            <w:t>DN 1175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