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Vorplatz/ Heizraum/ 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91218593" name="01a05d23-1693-776f-9e68-47cf5e6366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9941" name="01a05d23-1693-776f-9e68-47cf5e6366c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18113" name="01a05d23-4933-7ab2-8144-3b52dbc349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61928" name="01a05d23-4933-7ab2-8144-3b52dbc3494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5696338" name="01a05d25-d827-74c1-9a64-2be0518f01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438322" name="01a05d25-d827-74c1-9a64-2be0518f010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4639607" name="01a05d26-0422-713c-9a8d-e6ab5cd349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833130" name="01a05d26-0422-713c-9a8d-e6ab5cd3494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30175403" name="01a05d26-9121-7840-b775-768b514290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767593" name="01a05d26-9121-7840-b775-768b5142903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9380124" name="01a05d26-c5fe-7001-bd4f-880dae47dd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616956" name="01a05d26-c5fe-7001-bd4f-880dae47dd8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Zweilagig!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70510798" name="01a05d27-40bf-7ac7-ad03-59e96b3611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578203" name="01a05d27-40bf-7ac7-ad03-59e96b36119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7976735" name="01a05d27-ba2f-755d-92e0-90bcbb0f3b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486358" name="01a05d27-ba2f-755d-92e0-90bcbb0f3b4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12507490" name="01a05d29-0bc5-769d-9bd5-293d8c560f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843641" name="01a05d29-0bc5-769d-9bd5-293d8c560fd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6830303" name="01a05d29-3dee-7903-b74b-ee7738de3e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961336" name="01a05d29-3dee-7903-b74b-ee7738de3ea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23404980" name="01a05d29-fca8-7309-95cb-94c242b7d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346991" name="01a05d29-fca8-7309-95cb-94c242b7d86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927071" name="01a05d2a-56cb-7952-bfad-5b058ed270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151641" name="01a05d2a-56cb-7952-bfad-5b058ed2709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Vorplatz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53467383" name="01a05d2a-d35d-774a-b72b-12cd5dbf30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424449" name="01a05d2a-d35d-774a-b72b-12cd5dbf304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766165" name="01a05d2a-f5a7-7ec8-9836-a3295d0efd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985103" name="01a05d2a-f5a7-7ec8-9836-a3295d0efdb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Eltern/ Esszimmer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1920044" name="01a05d2c-1789-761c-b81e-17ef7bef99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680576" name="01a05d2c-1789-761c-b81e-17ef7bef996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0833697" name="01a05d2c-5166-743e-b906-226a074df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286039" name="01a05d2c-5166-743e-b906-226a074dfa1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7839901" name="01a05d2e-33bd-790f-8c6c-c768fe767b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552488" name="01a05d2e-33bd-790f-8c6c-c768fe767b4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0790043" name="01a05d2e-6cb0-72c6-a1d6-6b4ef9d8f4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163714" name="01a05d2e-6cb0-72c6-a1d6-6b4ef9d8f49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48579075" name="01a05d2f-52b7-7d0d-a297-fc18b49df5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132377" name="01a05d2f-52b7-7d0d-a297-fc18b49df56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9737157" name="01a05d2f-795a-7852-9b50-3e466ad236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95709" name="01a05d2f-795a-7852-9b50-3e466ad236f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Zweilagig!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0350791" name="01a05d30-0ba3-7e33-a004-36bdf258a4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487856" name="01a05d30-0ba3-7e33-a004-36bdf258a49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8275040" name="01a05d30-3e48-7688-8a02-70ebe29248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762171" name="01a05d30-3e48-7688-8a02-70ebe29248a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33694437" name="01a05d31-3105-7e93-a12e-a21f3ae18d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537218" name="01a05d31-3105-7e93-a12e-a21f3ae18de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3240282" name="01a05d31-4949-74fe-955e-8ce61d1482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798465" name="01a05d31-4949-74fe-955e-8ce61d1482d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82039533" name="01a05d32-cd79-7acc-a76d-ba8c04e020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934389" name="01a05d32-cd79-7acc-a76d-ba8c04e020e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6186916" name="01a05d33-1b68-7d70-9021-0d405d9f91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6170637" name="01a05d33-1b68-7d70-9021-0d405d9f912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30052" name="01a05d33-dc20-76f1-87b2-5b02519ef1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01530" name="01a05d33-dc20-76f1-87b2-5b02519ef1e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854434" name="01a05d34-0dd9-737e-acb2-ba0f35ae94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733796" name="01a05d34-0dd9-737e-acb2-ba0f35ae944e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07221447" name="01a05d34-9f3e-775b-8da3-33ca912e64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991786" name="01a05d34-9f3e-775b-8da3-33ca912e64ad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73633852" name="01a05d34-dadc-77e4-b445-6c464f727d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492343" name="01a05d34-dadc-77e4-b445-6c464f727d1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59428591" name="01a05d35-6ed5-7574-a4b6-24d00b4de7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917436" name="01a05d35-6ed5-7574-a4b6-24d00b4de79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60451986" name="01a05d35-bc08-76bf-82c0-13739ee8af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544497" name="01a05d35-bc08-76bf-82c0-13739ee8af4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192144" name="01a05d36-0d9e-7b02-9179-ad06f4aafd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212769" name="01a05d36-0d9e-7b02-9179-ad06f4aafd7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4500044" name="01a05d36-431c-70a3-831b-62e7fe1c3e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95840" name="01a05d36-431c-70a3-831b-62e7fe1c3e5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55586331" name="01a05d37-05ff-7f29-937e-a3c3684b2c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517245" name="01a05d37-05ff-7f29-937e-a3c3684b2cb4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2002575" name="01a05d37-582e-7656-8a48-05b48182d9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109309" name="01a05d37-582e-7656-8a48-05b48182d92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694044100" name="01a05d38-0ddd-75e2-b1dc-db51c695fe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096065" name="01a05d38-0ddd-75e2-b1dc-db51c695fedb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669259" name="01a05d38-2e0c-751c-894a-b45bab3c32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428761" name="01a05d38-2e0c-751c-894a-b45bab3c32d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5539165" name="01a05d39-0883-775d-b14f-70c0959b8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976873" name="01a05d39-0883-775d-b14f-70c0959b8629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2795441" name="01a05d39-27cb-7542-a1f0-242694e299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980518" name="01a05d39-27cb-7542-a1f0-242694e2991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56328673" name="01a05d46-48d7-7ce8-b361-ac9e4be29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418895" name="01a05d46-48d7-7ce8-b361-ac9e4be2939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3173250" name="01a05d46-7586-7559-8361-7a00499965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697504" name="01a05d46-7586-7559-8361-7a0049996550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Fassade/ Wintergarten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03539214" name="01a05d47-584a-7549-86eb-91e8f09f3b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969899" name="01a05d47-584a-7549-86eb-91e8f09f3b6b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9611139" name="01a05d47-ab25-7089-b8a8-92c62cb2df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428438" name="01a05d47-ab25-7089-b8a8-92c62cb2dfaf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Im Mattler 8, Rifferswil</w:t>
          </w:r>
        </w:p>
        <w:p>
          <w:pPr>
            <w:spacing w:before="0" w:after="0"/>
          </w:pPr>
          <w:r>
            <w:t>DN 1175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