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Gewerbe. Bahnhofstrasse 4, 8703 Erlenbach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1191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090644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5964330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