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Nailatelier/ Lagerbehandlungen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69630642" name="01a0661e-0a72-7bca-b24d-967053a854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783162" name="01a0661e-0a72-7bca-b24d-967053a854f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72256" name="01a0661e-31c1-76bf-ba95-cb12c21b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7230890" name="01a0661e-31c1-76bf-ba95-cb12c21baa0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Nailatelier/ Lagerbehandlungen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9134079" name="01a06621-93d0-7ad8-a60f-c3ad265177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5824730" name="01a06621-93d0-7ad8-a60f-c3ad2651774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8537973" name="01a06621-cb2c-7ef8-a36d-6aec6b574c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2342813" name="01a06621-cb2c-7ef8-a36d-6aec6b574cb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6335919" name="01a06622-b815-7840-ac26-3d94c68f07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935158" name="01a06622-b815-7840-ac26-3d94c68f07a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5079660" name="01a06622-fba6-77f0-8b19-23907ad9ac2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637745" name="01a06622-fba6-77f0-8b19-23907ad9ac2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9830585" name="01a06623-9c2c-7f4c-9769-dab70250eb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83650" name="01a06623-9c2c-7f4c-9769-dab70250eb9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56589626" name="01a06624-03df-7bd2-b853-4fddb8c583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108732" name="01a06624-03df-7bd2-b853-4fddb8c583a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Küche/ 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5918054" name="01a06625-2fd7-72b2-a8b4-2117a2cdab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8637489" name="01a06625-2fd7-72b2-a8b4-2117a2cdab2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8652256" name="01a06625-8904-723f-94d3-050f415dc3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332561" name="01a06625-8904-723f-94d3-050f415dc33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9505036" name="01a06627-aca2-7e41-848f-b03cafcb42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0027800" name="01a06627-aca2-7e41-848f-b03cafcb424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218813" name="01a06627-eec3-765e-82d7-0fa6fb0041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998250" name="01a06627-eec3-765e-82d7-0fa6fb00410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24507636" name="01a06630-b45a-739e-9516-2765b2667e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2490401" name="01a06630-b45a-739e-9516-2765b2667e9b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2454205" name="01a06630-dcd3-78dc-a195-0604d42331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628529" name="01a06630-dcd3-78dc-a195-0604d423315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Gewerbe. Bahnhofstrasse 4, 8703 Erlenbach</w:t>
          </w:r>
        </w:p>
        <w:p>
          <w:pPr>
            <w:spacing w:before="0" w:after="0"/>
          </w:pPr>
          <w:r>
            <w:t>DN 1191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