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Kinderheim Alte Landstrasse 6b, Altstätten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000315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47401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