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Pikettzimmer WG 2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5792904" name="01a06b24-5d7a-7351-b593-a5eb9a3495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285970" name="01a06b24-5d7a-7351-b593-a5eb9a3495b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7687306" name="01a06b24-7ece-7094-b8e8-df7e10da9d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825901" name="01a06b24-7ece-7094-b8e8-df7e10da9d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Pikettzimmer WG 2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165437" name="01a06b25-7308-76f3-a151-3ecf97a866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114586" name="01a06b25-7308-76f3-a151-3ecf97a8662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233103" name="01a06b25-8370-7e9d-8cd4-b493a4abb1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871718" name="01a06b25-8370-7e9d-8cd4-b493a4abb1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Pikettzimmer WG 2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3567499" name="01a06b26-05c7-7758-b1a9-8a1848a5bd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433916" name="01a06b26-05c7-7758-b1a9-8a1848a5bd2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5992236" name="01a06b26-35a5-7555-b41e-593c4d9b4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184036" name="01a06b26-35a5-7555-b41e-593c4d9b4b0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Pikettzimmer WG 2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0832917" name="01a06b26-dc41-7ac0-b7ab-9db274d467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415618" name="01a06b26-dc41-7ac0-b7ab-9db274d4674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3901736" name="01a06b26-fb00-77ff-93b3-9e2948da36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419891" name="01a06b26-fb00-77ff-93b3-9e2948da36d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Büro WG 2 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781518" name="01a06b30-292a-7f16-8486-024700ce1c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068888" name="01a06b30-292a-7f16-8486-024700ce1c9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394851" name="01a06b30-464c-7a40-bb0a-9049bd620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832292" name="01a06b30-464c-7a40-bb0a-9049bd620ba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Büro WG 2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036948" name="01a06b31-1144-7b33-ab5d-7a0e431336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273275" name="01a06b31-1144-7b33-ab5d-7a0e4313365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538934" name="01a06b31-2e55-751b-ab93-44e0cda9e2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301960" name="01a06b31-2e55-751b-ab93-44e0cda9e2c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Büro WG 2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924565" name="01a06b31-a1ee-73a7-b7c5-b185a3aa9a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075200" name="01a06b31-a1ee-73a7-b7c5-b185a3aa9af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8261752" name="01a06b31-c3eb-71cc-bab2-220d8b3beb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840715" name="01a06b31-c3eb-71cc-bab2-220d8b3bebd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Büro WG 2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038767" name="01a06b32-1845-7924-8bc4-d9db217f59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125183" name="01a06b32-1845-7924-8bc4-d9db217f599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277790" name="01a06b32-2eda-7bf4-bc1d-b3d646717f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441130" name="01a06b32-2eda-7bf4-bc1d-b3d646717fc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Pikettzimmer WG 3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773078" name="01a06b3d-3db7-7483-b135-1b50021d7b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663002" name="01a06b3d-3db7-7483-b135-1b50021d7b3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2077562" name="01a06b3d-586b-7411-8f3b-c9d5a8f82a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743442" name="01a06b3d-586b-7411-8f3b-c9d5a8f82ad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Pikettzimmer WG 3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9328942" name="01a06b3e-2431-70ab-9fbd-217192270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454061" name="01a06b3e-2431-70ab-9fbd-21719227070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1907172" name="01a06b3e-5a36-712b-b7eb-02d4c3656f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007383" name="01a06b3e-5a36-712b-b7eb-02d4c3656fd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Pikettzimmer WG 3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2314425" name="01a06b3e-a9e0-7f1c-b131-97dc7c3393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226644" name="01a06b3e-a9e0-7f1c-b131-97dc7c3393d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622838" name="01a06b3e-d38f-7aa0-9cb7-71456af3ef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592845" name="01a06b3e-d38f-7aa0-9cb7-71456af3eff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Pikettzimmer WG 3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775594" name="01a06b3f-28b7-7d95-b9a8-26e039a2d7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701587" name="01a06b3f-28b7-7d95-b9a8-26e039a2d77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384432" name="01a06b3f-5a13-765d-9873-3ab99004d8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04327" name="01a06b3f-5a13-765d-9873-3ab99004d85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Heimleiter Büro 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5029528" name="01a06b55-c649-7465-967c-6dee3912be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201766" name="01a06b55-c649-7465-967c-6dee3912beb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2484796" name="01a06b55-d9d5-715f-b645-770d624176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730090" name="01a06b55-d9d5-715f-b645-770d6241769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Heimleiter Büro 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391246" name="01a06b57-6c16-7067-bec7-385de3b2ed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778534" name="01a06b57-6c16-7067-bec7-385de3b2ed6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174605" name="01a06b57-7c3c-7424-8896-4c7b792120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803628" name="01a06b57-7c3c-7424-8896-4c7b7921207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Heimleiter Büro 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512703" name="01a06b57-e19d-765a-aacc-a957f9ef48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446869" name="01a06b57-e19d-765a-aacc-a957f9ef48f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884065" name="01a06b57-fbaa-7405-a991-b32ed8a380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96302" name="01a06b57-fbaa-7405-a991-b32ed8a3801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Heimleiter Büro 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143255" name="01a06b58-941b-721e-9706-38c37649c7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074054" name="01a06b58-941b-721e-9706-38c37649c77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308005" name="01a06b58-bd52-7d4e-bae8-236eeedd78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954356" name="01a06b58-bd52-7d4e-bae8-236eeedd787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Kinderheim Alte Landstrasse 6b, Altstätten</w:t>
          </w:r>
        </w:p>
        <w:p>
          <w:pPr>
            <w:spacing w:before="0" w:after="0"/>
          </w:pPr>
          <w:r>
            <w:t>1195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